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EF747">
      <w:pPr>
        <w:spacing w:before="74"/>
        <w:ind w:left="636" w:right="70" w:firstLine="0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202</w:t>
      </w:r>
      <w:r>
        <w:rPr>
          <w:rFonts w:hint="default"/>
          <w:b/>
          <w:sz w:val="28"/>
          <w:lang w:val="ru-RU"/>
        </w:rPr>
        <w:t>5</w:t>
      </w:r>
      <w:r>
        <w:rPr>
          <w:b/>
          <w:sz w:val="28"/>
        </w:rPr>
        <w:t>-202</w:t>
      </w:r>
      <w:r>
        <w:rPr>
          <w:rFonts w:hint="default"/>
          <w:b/>
          <w:sz w:val="28"/>
          <w:lang w:val="ru-RU"/>
        </w:rPr>
        <w:t>6</w:t>
      </w:r>
      <w:bookmarkStart w:id="0" w:name="_GoBack"/>
      <w:bookmarkEnd w:id="0"/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год.</w:t>
      </w:r>
    </w:p>
    <w:p w14:paraId="568A9CEE">
      <w:pPr>
        <w:spacing w:before="164"/>
        <w:ind w:left="636" w:right="0" w:firstLine="0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7-8</w:t>
      </w:r>
      <w:r>
        <w:rPr>
          <w:b/>
          <w:spacing w:val="-2"/>
          <w:sz w:val="28"/>
        </w:rPr>
        <w:t xml:space="preserve"> класс</w:t>
      </w:r>
    </w:p>
    <w:p w14:paraId="262C94DF">
      <w:pPr>
        <w:pStyle w:val="4"/>
        <w:spacing w:before="320"/>
        <w:ind w:left="0" w:firstLine="0"/>
        <w:rPr>
          <w:b/>
        </w:rPr>
      </w:pPr>
    </w:p>
    <w:p w14:paraId="4D6B3BBB">
      <w:pPr>
        <w:spacing w:before="0"/>
        <w:ind w:left="636" w:right="69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69C25F23">
      <w:pPr>
        <w:pStyle w:val="4"/>
        <w:ind w:left="636" w:right="71" w:firstLine="0"/>
        <w:jc w:val="center"/>
      </w:pPr>
      <w:r>
        <w:rPr>
          <w:u w:val="single"/>
        </w:rPr>
        <w:t>Время</w:t>
      </w:r>
      <w:r>
        <w:rPr>
          <w:spacing w:val="-6"/>
          <w:u w:val="single"/>
        </w:rPr>
        <w:t xml:space="preserve"> </w:t>
      </w:r>
      <w:r>
        <w:rPr>
          <w:u w:val="single"/>
        </w:rPr>
        <w:t>выполнения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60</w:t>
      </w:r>
      <w:r>
        <w:rPr>
          <w:spacing w:val="-5"/>
          <w:u w:val="single"/>
        </w:rPr>
        <w:t xml:space="preserve"> </w:t>
      </w:r>
      <w:r>
        <w:rPr>
          <w:u w:val="single"/>
        </w:rPr>
        <w:t>минут.</w:t>
      </w:r>
      <w:r>
        <w:rPr>
          <w:spacing w:val="-6"/>
          <w:u w:val="single"/>
        </w:rPr>
        <w:t xml:space="preserve"> </w:t>
      </w:r>
      <w:r>
        <w:rPr>
          <w:u w:val="single"/>
        </w:rPr>
        <w:t>Максимальное</w:t>
      </w:r>
      <w:r>
        <w:rPr>
          <w:spacing w:val="-6"/>
          <w:u w:val="single"/>
        </w:rPr>
        <w:t xml:space="preserve"> </w:t>
      </w:r>
      <w:r>
        <w:rPr>
          <w:u w:val="single"/>
        </w:rPr>
        <w:t>количество</w:t>
      </w:r>
      <w:r>
        <w:rPr>
          <w:spacing w:val="-4"/>
          <w:u w:val="single"/>
        </w:rPr>
        <w:t xml:space="preserve"> </w:t>
      </w:r>
      <w:r>
        <w:rPr>
          <w:u w:val="single"/>
        </w:rPr>
        <w:t>баллов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5"/>
          <w:u w:val="single"/>
        </w:rPr>
        <w:t xml:space="preserve"> </w:t>
      </w:r>
      <w:r>
        <w:rPr>
          <w:spacing w:val="-4"/>
          <w:u w:val="single"/>
        </w:rPr>
        <w:t>100.</w:t>
      </w:r>
    </w:p>
    <w:p w14:paraId="117DDD82">
      <w:pPr>
        <w:pStyle w:val="4"/>
        <w:spacing w:before="0"/>
        <w:ind w:left="0" w:firstLine="0"/>
      </w:pPr>
    </w:p>
    <w:p w14:paraId="524BD771">
      <w:pPr>
        <w:pStyle w:val="4"/>
        <w:spacing w:before="1"/>
        <w:ind w:left="0" w:firstLine="0"/>
      </w:pPr>
    </w:p>
    <w:p w14:paraId="407D8E20">
      <w:pPr>
        <w:spacing w:before="0"/>
        <w:ind w:left="2" w:right="0" w:firstLine="0"/>
        <w:jc w:val="left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8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16"/>
          <w:sz w:val="28"/>
        </w:rPr>
        <w:t xml:space="preserve"> </w:t>
      </w:r>
      <w:r>
        <w:rPr>
          <w:sz w:val="28"/>
        </w:rPr>
        <w:t>верный</w:t>
      </w:r>
      <w:r>
        <w:rPr>
          <w:spacing w:val="18"/>
          <w:sz w:val="28"/>
        </w:rPr>
        <w:t xml:space="preserve"> </w:t>
      </w:r>
      <w:r>
        <w:rPr>
          <w:sz w:val="28"/>
        </w:rPr>
        <w:t>ответ.</w:t>
      </w:r>
      <w:r>
        <w:rPr>
          <w:spacing w:val="16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каждый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правильный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18"/>
          <w:sz w:val="28"/>
        </w:rPr>
        <w:t xml:space="preserve"> </w:t>
      </w:r>
      <w:r>
        <w:rPr>
          <w:i/>
          <w:spacing w:val="-2"/>
          <w:sz w:val="28"/>
        </w:rPr>
        <w:t>балл.</w:t>
      </w:r>
    </w:p>
    <w:p w14:paraId="77B54CA2">
      <w:pPr>
        <w:spacing w:before="161"/>
        <w:ind w:left="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Максимальный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задание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5"/>
          <w:sz w:val="28"/>
        </w:rPr>
        <w:t>3.</w:t>
      </w:r>
    </w:p>
    <w:p w14:paraId="30DA69E8">
      <w:pPr>
        <w:pStyle w:val="6"/>
        <w:numPr>
          <w:ilvl w:val="0"/>
          <w:numId w:val="1"/>
        </w:numPr>
        <w:tabs>
          <w:tab w:val="left" w:pos="709"/>
        </w:tabs>
        <w:spacing w:before="161" w:after="0" w:line="240" w:lineRule="auto"/>
        <w:ind w:left="709" w:right="0" w:hanging="707"/>
        <w:jc w:val="left"/>
        <w:rPr>
          <w:sz w:val="28"/>
        </w:rPr>
      </w:pPr>
      <w:r>
        <w:rPr>
          <w:sz w:val="28"/>
        </w:rPr>
        <w:t>Тверь</w:t>
      </w:r>
      <w:r>
        <w:rPr>
          <w:spacing w:val="-7"/>
          <w:sz w:val="28"/>
        </w:rPr>
        <w:t xml:space="preserve"> </w:t>
      </w:r>
      <w:r>
        <w:rPr>
          <w:sz w:val="28"/>
        </w:rPr>
        <w:t>была</w:t>
      </w:r>
      <w:r>
        <w:rPr>
          <w:spacing w:val="-8"/>
          <w:sz w:val="28"/>
        </w:rPr>
        <w:t xml:space="preserve"> </w:t>
      </w:r>
      <w:r>
        <w:rPr>
          <w:sz w:val="28"/>
        </w:rPr>
        <w:t>присоединена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Московскому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княжеству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в</w:t>
      </w:r>
    </w:p>
    <w:p w14:paraId="335BD844">
      <w:pPr>
        <w:pStyle w:val="6"/>
        <w:numPr>
          <w:ilvl w:val="1"/>
          <w:numId w:val="1"/>
        </w:numPr>
        <w:tabs>
          <w:tab w:val="left" w:pos="708"/>
        </w:tabs>
        <w:spacing w:before="162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1462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25830009">
      <w:pPr>
        <w:pStyle w:val="6"/>
        <w:numPr>
          <w:ilvl w:val="1"/>
          <w:numId w:val="1"/>
        </w:numPr>
        <w:tabs>
          <w:tab w:val="left" w:pos="708"/>
        </w:tabs>
        <w:spacing w:before="161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1471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73FA863B">
      <w:pPr>
        <w:pStyle w:val="6"/>
        <w:numPr>
          <w:ilvl w:val="1"/>
          <w:numId w:val="1"/>
        </w:numPr>
        <w:tabs>
          <w:tab w:val="left" w:pos="708"/>
        </w:tabs>
        <w:spacing w:before="160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1475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32BF2C35">
      <w:pPr>
        <w:pStyle w:val="6"/>
        <w:numPr>
          <w:ilvl w:val="1"/>
          <w:numId w:val="1"/>
        </w:numPr>
        <w:tabs>
          <w:tab w:val="left" w:pos="708"/>
        </w:tabs>
        <w:spacing w:before="161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1485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706DDE26">
      <w:pPr>
        <w:pStyle w:val="6"/>
        <w:numPr>
          <w:ilvl w:val="0"/>
          <w:numId w:val="1"/>
        </w:numPr>
        <w:tabs>
          <w:tab w:val="left" w:pos="709"/>
        </w:tabs>
        <w:spacing w:before="162" w:after="0" w:line="240" w:lineRule="auto"/>
        <w:ind w:left="709" w:right="0" w:hanging="707"/>
        <w:jc w:val="left"/>
        <w:rPr>
          <w:sz w:val="28"/>
        </w:rPr>
      </w:pPr>
      <w:r>
        <w:rPr>
          <w:sz w:val="28"/>
        </w:rPr>
        <w:t>Древнейшей</w:t>
      </w:r>
      <w:r>
        <w:rPr>
          <w:spacing w:val="-7"/>
          <w:sz w:val="28"/>
        </w:rPr>
        <w:t xml:space="preserve"> </w:t>
      </w:r>
      <w:r>
        <w:rPr>
          <w:sz w:val="28"/>
        </w:rPr>
        <w:t>летописью,</w:t>
      </w:r>
      <w:r>
        <w:rPr>
          <w:spacing w:val="-7"/>
          <w:sz w:val="28"/>
        </w:rPr>
        <w:t xml:space="preserve"> </w:t>
      </w:r>
      <w:r>
        <w:rPr>
          <w:sz w:val="28"/>
        </w:rPr>
        <w:t>дошедшей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нас,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14:paraId="339B8F0D">
      <w:pPr>
        <w:pStyle w:val="6"/>
        <w:numPr>
          <w:ilvl w:val="1"/>
          <w:numId w:val="1"/>
        </w:numPr>
        <w:tabs>
          <w:tab w:val="left" w:pos="708"/>
        </w:tabs>
        <w:spacing w:before="161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«Слово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благодати»</w:t>
      </w:r>
    </w:p>
    <w:p w14:paraId="6B3AB39E">
      <w:pPr>
        <w:pStyle w:val="6"/>
        <w:numPr>
          <w:ilvl w:val="1"/>
          <w:numId w:val="1"/>
        </w:numPr>
        <w:tabs>
          <w:tab w:val="left" w:pos="708"/>
        </w:tabs>
        <w:spacing w:before="160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«Повесть</w:t>
      </w:r>
      <w:r>
        <w:rPr>
          <w:spacing w:val="-11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лет»</w:t>
      </w:r>
    </w:p>
    <w:p w14:paraId="14BF35CA">
      <w:pPr>
        <w:pStyle w:val="6"/>
        <w:numPr>
          <w:ilvl w:val="1"/>
          <w:numId w:val="1"/>
        </w:numPr>
        <w:tabs>
          <w:tab w:val="left" w:pos="708"/>
        </w:tabs>
        <w:spacing w:before="161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«Слово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полку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Игореве»</w:t>
      </w:r>
    </w:p>
    <w:p w14:paraId="43E4574B">
      <w:pPr>
        <w:pStyle w:val="6"/>
        <w:numPr>
          <w:ilvl w:val="1"/>
          <w:numId w:val="1"/>
        </w:numPr>
        <w:tabs>
          <w:tab w:val="left" w:pos="708"/>
        </w:tabs>
        <w:spacing w:before="161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«Чтение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житии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погублении»</w:t>
      </w:r>
    </w:p>
    <w:p w14:paraId="385079D7">
      <w:pPr>
        <w:pStyle w:val="6"/>
        <w:numPr>
          <w:ilvl w:val="0"/>
          <w:numId w:val="1"/>
        </w:numPr>
        <w:tabs>
          <w:tab w:val="left" w:pos="281"/>
        </w:tabs>
        <w:spacing w:before="162" w:after="0" w:line="240" w:lineRule="auto"/>
        <w:ind w:left="281" w:right="0" w:hanging="279"/>
        <w:jc w:val="left"/>
        <w:rPr>
          <w:sz w:val="28"/>
        </w:rPr>
      </w:pPr>
      <w:r>
        <w:rPr>
          <w:sz w:val="28"/>
        </w:rPr>
        <w:t>Первым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русским</w:t>
      </w:r>
      <w:r>
        <w:rPr>
          <w:spacing w:val="-6"/>
          <w:sz w:val="28"/>
        </w:rPr>
        <w:t xml:space="preserve"> </w:t>
      </w:r>
      <w:r>
        <w:rPr>
          <w:sz w:val="28"/>
        </w:rPr>
        <w:t>царём</w:t>
      </w:r>
      <w:r>
        <w:rPr>
          <w:spacing w:val="-4"/>
          <w:sz w:val="28"/>
        </w:rPr>
        <w:t xml:space="preserve"> был:</w:t>
      </w:r>
    </w:p>
    <w:p w14:paraId="20EE6977">
      <w:pPr>
        <w:pStyle w:val="6"/>
        <w:numPr>
          <w:ilvl w:val="1"/>
          <w:numId w:val="1"/>
        </w:numPr>
        <w:tabs>
          <w:tab w:val="left" w:pos="708"/>
        </w:tabs>
        <w:spacing w:before="161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Иван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IV</w:t>
      </w:r>
    </w:p>
    <w:p w14:paraId="466AB5CD">
      <w:pPr>
        <w:pStyle w:val="6"/>
        <w:numPr>
          <w:ilvl w:val="1"/>
          <w:numId w:val="1"/>
        </w:numPr>
        <w:tabs>
          <w:tab w:val="left" w:pos="708"/>
        </w:tabs>
        <w:spacing w:before="160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Василий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III</w:t>
      </w:r>
    </w:p>
    <w:p w14:paraId="13385F34">
      <w:pPr>
        <w:pStyle w:val="6"/>
        <w:numPr>
          <w:ilvl w:val="1"/>
          <w:numId w:val="1"/>
        </w:numPr>
        <w:tabs>
          <w:tab w:val="left" w:pos="708"/>
        </w:tabs>
        <w:spacing w:before="161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Михаил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Романов</w:t>
      </w:r>
    </w:p>
    <w:p w14:paraId="24824226">
      <w:pPr>
        <w:pStyle w:val="6"/>
        <w:numPr>
          <w:ilvl w:val="1"/>
          <w:numId w:val="1"/>
        </w:numPr>
        <w:tabs>
          <w:tab w:val="left" w:pos="708"/>
        </w:tabs>
        <w:spacing w:before="163" w:after="0" w:line="240" w:lineRule="auto"/>
        <w:ind w:left="708" w:right="0" w:hanging="423"/>
        <w:jc w:val="left"/>
        <w:rPr>
          <w:sz w:val="28"/>
        </w:rPr>
      </w:pPr>
      <w:r>
        <w:rPr>
          <w:sz w:val="28"/>
        </w:rPr>
        <w:t>Иван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III</w:t>
      </w:r>
    </w:p>
    <w:p w14:paraId="48DCD3CE">
      <w:pPr>
        <w:spacing w:before="161" w:line="360" w:lineRule="auto"/>
        <w:ind w:left="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Восстановите</w:t>
      </w:r>
      <w:r>
        <w:rPr>
          <w:spacing w:val="-8"/>
          <w:sz w:val="28"/>
        </w:rPr>
        <w:t xml:space="preserve"> </w:t>
      </w:r>
      <w:r>
        <w:rPr>
          <w:sz w:val="28"/>
        </w:rPr>
        <w:t>хронологическую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последовательность.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 xml:space="preserve">каждый правильный ответ - 5 баллов. </w:t>
      </w:r>
      <w:r>
        <w:rPr>
          <w:b/>
          <w:i/>
          <w:sz w:val="28"/>
        </w:rPr>
        <w:t>Максимальный балл за задание – 10.</w:t>
      </w:r>
    </w:p>
    <w:p w14:paraId="4CD9D56C">
      <w:pPr>
        <w:pStyle w:val="6"/>
        <w:numPr>
          <w:ilvl w:val="0"/>
          <w:numId w:val="2"/>
        </w:numPr>
        <w:tabs>
          <w:tab w:val="left" w:pos="281"/>
        </w:tabs>
        <w:spacing w:before="0" w:after="0" w:line="362" w:lineRule="auto"/>
        <w:ind w:left="2" w:right="287" w:firstLine="0"/>
        <w:jc w:val="left"/>
        <w:rPr>
          <w:sz w:val="28"/>
        </w:rPr>
      </w:pPr>
      <w:r>
        <w:rPr>
          <w:sz w:val="28"/>
        </w:rPr>
        <w:t>Расположите</w:t>
      </w:r>
      <w:r>
        <w:rPr>
          <w:spacing w:val="-5"/>
          <w:sz w:val="28"/>
        </w:rPr>
        <w:t xml:space="preserve"> </w:t>
      </w:r>
      <w:r>
        <w:rPr>
          <w:sz w:val="28"/>
        </w:rPr>
        <w:t>имена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8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хронологическом порядке их жизни и деятельности.</w:t>
      </w:r>
    </w:p>
    <w:p w14:paraId="03D9A274">
      <w:pPr>
        <w:pStyle w:val="6"/>
        <w:numPr>
          <w:ilvl w:val="1"/>
          <w:numId w:val="2"/>
        </w:numPr>
        <w:tabs>
          <w:tab w:val="left" w:pos="664"/>
        </w:tabs>
        <w:spacing w:before="0" w:after="0" w:line="317" w:lineRule="exact"/>
        <w:ind w:left="664" w:right="0" w:hanging="303"/>
        <w:jc w:val="left"/>
        <w:rPr>
          <w:sz w:val="28"/>
        </w:rPr>
      </w:pPr>
      <w:r>
        <w:rPr>
          <w:sz w:val="28"/>
        </w:rPr>
        <w:t>патриарх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Гермоген</w:t>
      </w:r>
    </w:p>
    <w:p w14:paraId="0FC70342">
      <w:pPr>
        <w:pStyle w:val="6"/>
        <w:numPr>
          <w:ilvl w:val="1"/>
          <w:numId w:val="2"/>
        </w:numPr>
        <w:tabs>
          <w:tab w:val="left" w:pos="664"/>
        </w:tabs>
        <w:spacing w:before="159" w:after="0" w:line="240" w:lineRule="auto"/>
        <w:ind w:left="664" w:right="0" w:hanging="303"/>
        <w:jc w:val="left"/>
        <w:rPr>
          <w:sz w:val="28"/>
        </w:rPr>
      </w:pPr>
      <w:r>
        <w:rPr>
          <w:sz w:val="28"/>
        </w:rPr>
        <w:t>Сергий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Радонежский</w:t>
      </w:r>
    </w:p>
    <w:p w14:paraId="0AA7918C">
      <w:pPr>
        <w:pStyle w:val="6"/>
        <w:numPr>
          <w:ilvl w:val="1"/>
          <w:numId w:val="2"/>
        </w:numPr>
        <w:tabs>
          <w:tab w:val="left" w:pos="664"/>
        </w:tabs>
        <w:spacing w:before="160" w:after="0" w:line="240" w:lineRule="auto"/>
        <w:ind w:left="664" w:right="0" w:hanging="303"/>
        <w:jc w:val="left"/>
        <w:rPr>
          <w:sz w:val="28"/>
        </w:rPr>
      </w:pPr>
      <w:r>
        <w:rPr>
          <w:sz w:val="28"/>
        </w:rPr>
        <w:t>митрополит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Макарий</w:t>
      </w:r>
    </w:p>
    <w:p w14:paraId="59D527A3">
      <w:pPr>
        <w:pStyle w:val="6"/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040" w:right="708" w:bottom="280" w:left="1700" w:header="720" w:footer="720" w:gutter="0"/>
          <w:cols w:space="720" w:num="1"/>
        </w:sectPr>
      </w:pPr>
    </w:p>
    <w:p w14:paraId="72FA7D2E">
      <w:pPr>
        <w:pStyle w:val="6"/>
        <w:numPr>
          <w:ilvl w:val="0"/>
          <w:numId w:val="2"/>
        </w:numPr>
        <w:tabs>
          <w:tab w:val="left" w:pos="709"/>
        </w:tabs>
        <w:spacing w:before="74" w:after="0" w:line="360" w:lineRule="auto"/>
        <w:ind w:left="2" w:right="225" w:firstLine="0"/>
        <w:jc w:val="left"/>
        <w:rPr>
          <w:sz w:val="28"/>
        </w:rPr>
      </w:pPr>
      <w:r>
        <w:rPr>
          <w:color w:val="2C2C2D"/>
          <w:sz w:val="28"/>
        </w:rPr>
        <w:t>Расположите в хронологической последовательности периоды правления</w:t>
      </w:r>
      <w:r>
        <w:rPr>
          <w:color w:val="2C2C2D"/>
          <w:spacing w:val="-6"/>
          <w:sz w:val="28"/>
        </w:rPr>
        <w:t xml:space="preserve"> </w:t>
      </w:r>
      <w:r>
        <w:rPr>
          <w:color w:val="2C2C2D"/>
          <w:sz w:val="28"/>
        </w:rPr>
        <w:t>исторических</w:t>
      </w:r>
      <w:r>
        <w:rPr>
          <w:color w:val="2C2C2D"/>
          <w:spacing w:val="-5"/>
          <w:sz w:val="28"/>
        </w:rPr>
        <w:t xml:space="preserve"> </w:t>
      </w:r>
      <w:r>
        <w:rPr>
          <w:color w:val="2C2C2D"/>
          <w:sz w:val="28"/>
        </w:rPr>
        <w:t>личностей.</w:t>
      </w:r>
      <w:r>
        <w:rPr>
          <w:color w:val="2C2C2D"/>
          <w:spacing w:val="-10"/>
          <w:sz w:val="28"/>
        </w:rPr>
        <w:t xml:space="preserve"> </w:t>
      </w:r>
      <w:r>
        <w:rPr>
          <w:color w:val="2C2C2D"/>
          <w:sz w:val="28"/>
        </w:rPr>
        <w:t>Запишите</w:t>
      </w:r>
      <w:r>
        <w:rPr>
          <w:color w:val="2C2C2D"/>
          <w:spacing w:val="-6"/>
          <w:sz w:val="28"/>
        </w:rPr>
        <w:t xml:space="preserve"> </w:t>
      </w:r>
      <w:r>
        <w:rPr>
          <w:color w:val="2C2C2D"/>
          <w:sz w:val="28"/>
        </w:rPr>
        <w:t>цифры,</w:t>
      </w:r>
      <w:r>
        <w:rPr>
          <w:color w:val="2C2C2D"/>
          <w:spacing w:val="-7"/>
          <w:sz w:val="28"/>
        </w:rPr>
        <w:t xml:space="preserve"> </w:t>
      </w:r>
      <w:r>
        <w:rPr>
          <w:color w:val="2C2C2D"/>
          <w:sz w:val="28"/>
        </w:rPr>
        <w:t>которыми</w:t>
      </w:r>
      <w:r>
        <w:rPr>
          <w:color w:val="2C2C2D"/>
          <w:spacing w:val="-6"/>
          <w:sz w:val="28"/>
        </w:rPr>
        <w:t xml:space="preserve"> </w:t>
      </w:r>
      <w:r>
        <w:rPr>
          <w:color w:val="2C2C2D"/>
          <w:sz w:val="28"/>
        </w:rPr>
        <w:t>обозначены периоды правления, в правильной последовательности в таблицу.</w:t>
      </w:r>
    </w:p>
    <w:p w14:paraId="61C71BBE">
      <w:pPr>
        <w:pStyle w:val="6"/>
        <w:numPr>
          <w:ilvl w:val="1"/>
          <w:numId w:val="2"/>
        </w:numPr>
        <w:tabs>
          <w:tab w:val="left" w:pos="719"/>
        </w:tabs>
        <w:spacing w:before="1" w:after="0" w:line="240" w:lineRule="auto"/>
        <w:ind w:left="719" w:right="0" w:hanging="358"/>
        <w:jc w:val="left"/>
        <w:rPr>
          <w:color w:val="2C2C2D"/>
          <w:sz w:val="28"/>
        </w:rPr>
      </w:pPr>
      <w:r>
        <w:rPr>
          <w:color w:val="2C2C2D"/>
          <w:sz w:val="28"/>
        </w:rPr>
        <w:t>правление</w:t>
      </w:r>
      <w:r>
        <w:rPr>
          <w:color w:val="2C2C2D"/>
          <w:spacing w:val="-7"/>
          <w:sz w:val="28"/>
        </w:rPr>
        <w:t xml:space="preserve"> </w:t>
      </w:r>
      <w:r>
        <w:rPr>
          <w:color w:val="2C2C2D"/>
          <w:sz w:val="28"/>
        </w:rPr>
        <w:t>Мстислава</w:t>
      </w:r>
      <w:r>
        <w:rPr>
          <w:color w:val="2C2C2D"/>
          <w:spacing w:val="-5"/>
          <w:sz w:val="28"/>
        </w:rPr>
        <w:t xml:space="preserve"> </w:t>
      </w:r>
      <w:r>
        <w:rPr>
          <w:color w:val="2C2C2D"/>
          <w:sz w:val="28"/>
        </w:rPr>
        <w:t>Великого</w:t>
      </w:r>
      <w:r>
        <w:rPr>
          <w:color w:val="2C2C2D"/>
          <w:spacing w:val="-4"/>
          <w:sz w:val="28"/>
        </w:rPr>
        <w:t xml:space="preserve"> </w:t>
      </w:r>
      <w:r>
        <w:rPr>
          <w:color w:val="2C2C2D"/>
          <w:sz w:val="28"/>
        </w:rPr>
        <w:t>в</w:t>
      </w:r>
      <w:r>
        <w:rPr>
          <w:color w:val="2C2C2D"/>
          <w:spacing w:val="-5"/>
          <w:sz w:val="28"/>
        </w:rPr>
        <w:t xml:space="preserve"> </w:t>
      </w:r>
      <w:r>
        <w:rPr>
          <w:color w:val="2C2C2D"/>
          <w:spacing w:val="-2"/>
          <w:sz w:val="28"/>
        </w:rPr>
        <w:t>Киеве</w:t>
      </w:r>
    </w:p>
    <w:p w14:paraId="6F8A6433">
      <w:pPr>
        <w:pStyle w:val="6"/>
        <w:numPr>
          <w:ilvl w:val="1"/>
          <w:numId w:val="2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color w:val="2C2C2D"/>
          <w:sz w:val="28"/>
        </w:rPr>
      </w:pPr>
      <w:r>
        <w:rPr>
          <w:color w:val="2C2C2D"/>
          <w:sz w:val="28"/>
        </w:rPr>
        <w:t>правление</w:t>
      </w:r>
      <w:r>
        <w:rPr>
          <w:color w:val="2C2C2D"/>
          <w:spacing w:val="-4"/>
          <w:sz w:val="28"/>
        </w:rPr>
        <w:t xml:space="preserve"> </w:t>
      </w:r>
      <w:r>
        <w:rPr>
          <w:color w:val="2C2C2D"/>
          <w:sz w:val="28"/>
        </w:rPr>
        <w:t>Людовика</w:t>
      </w:r>
      <w:r>
        <w:rPr>
          <w:color w:val="2C2C2D"/>
          <w:spacing w:val="-4"/>
          <w:sz w:val="28"/>
        </w:rPr>
        <w:t xml:space="preserve"> </w:t>
      </w:r>
      <w:r>
        <w:rPr>
          <w:color w:val="2C2C2D"/>
          <w:sz w:val="28"/>
        </w:rPr>
        <w:t>XI</w:t>
      </w:r>
      <w:r>
        <w:rPr>
          <w:color w:val="2C2C2D"/>
          <w:spacing w:val="-4"/>
          <w:sz w:val="28"/>
        </w:rPr>
        <w:t xml:space="preserve"> </w:t>
      </w:r>
      <w:r>
        <w:rPr>
          <w:color w:val="2C2C2D"/>
          <w:sz w:val="28"/>
        </w:rPr>
        <w:t>во</w:t>
      </w:r>
      <w:r>
        <w:rPr>
          <w:color w:val="2C2C2D"/>
          <w:spacing w:val="-3"/>
          <w:sz w:val="28"/>
        </w:rPr>
        <w:t xml:space="preserve"> </w:t>
      </w:r>
      <w:r>
        <w:rPr>
          <w:color w:val="2C2C2D"/>
          <w:spacing w:val="-2"/>
          <w:sz w:val="28"/>
        </w:rPr>
        <w:t>Франции</w:t>
      </w:r>
    </w:p>
    <w:p w14:paraId="21FB90B5">
      <w:pPr>
        <w:pStyle w:val="6"/>
        <w:numPr>
          <w:ilvl w:val="1"/>
          <w:numId w:val="2"/>
        </w:numPr>
        <w:tabs>
          <w:tab w:val="left" w:pos="719"/>
        </w:tabs>
        <w:spacing w:before="163" w:after="0" w:line="240" w:lineRule="auto"/>
        <w:ind w:left="719" w:right="0" w:hanging="358"/>
        <w:jc w:val="left"/>
        <w:rPr>
          <w:color w:val="2C2C2D"/>
          <w:sz w:val="28"/>
        </w:rPr>
      </w:pPr>
      <w:r>
        <w:rPr>
          <w:color w:val="2C2C2D"/>
          <w:sz w:val="28"/>
        </w:rPr>
        <w:t>правление</w:t>
      </w:r>
      <w:r>
        <w:rPr>
          <w:color w:val="2C2C2D"/>
          <w:spacing w:val="-7"/>
          <w:sz w:val="28"/>
        </w:rPr>
        <w:t xml:space="preserve"> </w:t>
      </w:r>
      <w:r>
        <w:rPr>
          <w:color w:val="2C2C2D"/>
          <w:sz w:val="28"/>
        </w:rPr>
        <w:t>Андрея</w:t>
      </w:r>
      <w:r>
        <w:rPr>
          <w:color w:val="2C2C2D"/>
          <w:spacing w:val="-6"/>
          <w:sz w:val="28"/>
        </w:rPr>
        <w:t xml:space="preserve"> </w:t>
      </w:r>
      <w:r>
        <w:rPr>
          <w:color w:val="2C2C2D"/>
          <w:sz w:val="28"/>
        </w:rPr>
        <w:t>Боголюбского</w:t>
      </w:r>
      <w:r>
        <w:rPr>
          <w:color w:val="2C2C2D"/>
          <w:spacing w:val="-5"/>
          <w:sz w:val="28"/>
        </w:rPr>
        <w:t xml:space="preserve"> </w:t>
      </w:r>
      <w:r>
        <w:rPr>
          <w:color w:val="2C2C2D"/>
          <w:sz w:val="28"/>
        </w:rPr>
        <w:t>во</w:t>
      </w:r>
      <w:r>
        <w:rPr>
          <w:color w:val="2C2C2D"/>
          <w:spacing w:val="-5"/>
          <w:sz w:val="28"/>
        </w:rPr>
        <w:t xml:space="preserve"> </w:t>
      </w:r>
      <w:r>
        <w:rPr>
          <w:color w:val="2C2C2D"/>
          <w:spacing w:val="-2"/>
          <w:sz w:val="28"/>
        </w:rPr>
        <w:t>Владимире</w:t>
      </w:r>
    </w:p>
    <w:p w14:paraId="3FEA64AA">
      <w:pPr>
        <w:spacing w:before="160" w:line="360" w:lineRule="auto"/>
        <w:ind w:left="2" w:right="0" w:firstLine="0"/>
        <w:jc w:val="left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17"/>
          <w:sz w:val="28"/>
        </w:rPr>
        <w:t xml:space="preserve"> </w:t>
      </w:r>
      <w:r>
        <w:rPr>
          <w:sz w:val="28"/>
        </w:rPr>
        <w:t>Отметьте</w:t>
      </w:r>
      <w:r>
        <w:rPr>
          <w:spacing w:val="-17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6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8"/>
          <w:sz w:val="28"/>
        </w:rPr>
        <w:t xml:space="preserve"> </w:t>
      </w:r>
      <w:r>
        <w:rPr>
          <w:sz w:val="28"/>
        </w:rPr>
        <w:t>прошли</w:t>
      </w:r>
      <w:r>
        <w:rPr>
          <w:spacing w:val="-15"/>
          <w:sz w:val="28"/>
        </w:rPr>
        <w:t xml:space="preserve"> </w:t>
      </w:r>
      <w:r>
        <w:rPr>
          <w:sz w:val="28"/>
        </w:rPr>
        <w:t>войска</w:t>
      </w:r>
      <w:r>
        <w:rPr>
          <w:spacing w:val="-18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ополчения под</w:t>
      </w:r>
      <w:r>
        <w:rPr>
          <w:spacing w:val="-20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7"/>
          <w:sz w:val="28"/>
        </w:rPr>
        <w:t xml:space="preserve"> </w:t>
      </w:r>
      <w:r>
        <w:rPr>
          <w:sz w:val="28"/>
        </w:rPr>
        <w:t>К.</w:t>
      </w:r>
      <w:r>
        <w:rPr>
          <w:spacing w:val="-18"/>
          <w:sz w:val="28"/>
        </w:rPr>
        <w:t xml:space="preserve"> </w:t>
      </w:r>
      <w:r>
        <w:rPr>
          <w:sz w:val="28"/>
        </w:rPr>
        <w:t>Минина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Д.</w:t>
      </w:r>
      <w:r>
        <w:rPr>
          <w:spacing w:val="-17"/>
          <w:sz w:val="28"/>
        </w:rPr>
        <w:t xml:space="preserve"> </w:t>
      </w:r>
      <w:r>
        <w:rPr>
          <w:sz w:val="28"/>
        </w:rPr>
        <w:t>Пожарского.</w:t>
      </w:r>
      <w:r>
        <w:rPr>
          <w:spacing w:val="18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каждый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правильный</w:t>
      </w:r>
      <w:r>
        <w:rPr>
          <w:i/>
          <w:spacing w:val="-17"/>
          <w:sz w:val="28"/>
        </w:rPr>
        <w:t xml:space="preserve"> </w:t>
      </w:r>
      <w:r>
        <w:rPr>
          <w:i/>
          <w:spacing w:val="-2"/>
          <w:sz w:val="28"/>
        </w:rPr>
        <w:t>ответ</w:t>
      </w:r>
    </w:p>
    <w:p w14:paraId="52B0E020">
      <w:pPr>
        <w:pStyle w:val="6"/>
        <w:numPr>
          <w:ilvl w:val="0"/>
          <w:numId w:val="3"/>
        </w:numPr>
        <w:tabs>
          <w:tab w:val="left" w:pos="164"/>
        </w:tabs>
        <w:spacing w:before="0" w:after="0" w:line="321" w:lineRule="exact"/>
        <w:ind w:left="164" w:right="0" w:hanging="162"/>
        <w:jc w:val="left"/>
        <w:rPr>
          <w:b/>
          <w:i/>
          <w:sz w:val="28"/>
        </w:rPr>
      </w:pPr>
      <w:r>
        <w:rPr>
          <w:i/>
          <w:sz w:val="28"/>
        </w:rPr>
        <w:t>2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балла.</w:t>
      </w:r>
      <w:r>
        <w:rPr>
          <w:i/>
          <w:spacing w:val="-5"/>
          <w:sz w:val="28"/>
        </w:rPr>
        <w:t xml:space="preserve"> </w:t>
      </w:r>
      <w:r>
        <w:rPr>
          <w:b/>
          <w:i/>
          <w:sz w:val="28"/>
        </w:rPr>
        <w:t>Максимальный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5"/>
          <w:sz w:val="28"/>
        </w:rPr>
        <w:t xml:space="preserve"> 10.</w:t>
      </w:r>
    </w:p>
    <w:p w14:paraId="572C56CB">
      <w:pPr>
        <w:pStyle w:val="6"/>
        <w:numPr>
          <w:ilvl w:val="1"/>
          <w:numId w:val="3"/>
        </w:numPr>
        <w:tabs>
          <w:tab w:val="left" w:pos="719"/>
        </w:tabs>
        <w:spacing w:before="163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Кострома</w:t>
      </w:r>
    </w:p>
    <w:p w14:paraId="47D79AE7">
      <w:pPr>
        <w:pStyle w:val="6"/>
        <w:numPr>
          <w:ilvl w:val="1"/>
          <w:numId w:val="3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Смоленск</w:t>
      </w:r>
    </w:p>
    <w:p w14:paraId="187625C4">
      <w:pPr>
        <w:pStyle w:val="6"/>
        <w:numPr>
          <w:ilvl w:val="1"/>
          <w:numId w:val="3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Нижний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Новгород</w:t>
      </w:r>
    </w:p>
    <w:p w14:paraId="780BE0B3">
      <w:pPr>
        <w:pStyle w:val="6"/>
        <w:numPr>
          <w:ilvl w:val="1"/>
          <w:numId w:val="3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pacing w:val="-4"/>
          <w:sz w:val="28"/>
        </w:rPr>
        <w:t>Орел</w:t>
      </w:r>
    </w:p>
    <w:p w14:paraId="339A819B">
      <w:pPr>
        <w:pStyle w:val="6"/>
        <w:numPr>
          <w:ilvl w:val="1"/>
          <w:numId w:val="3"/>
        </w:numPr>
        <w:tabs>
          <w:tab w:val="left" w:pos="719"/>
        </w:tabs>
        <w:spacing w:before="163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Кинешма</w:t>
      </w:r>
    </w:p>
    <w:p w14:paraId="034EB76F">
      <w:pPr>
        <w:pStyle w:val="6"/>
        <w:numPr>
          <w:ilvl w:val="1"/>
          <w:numId w:val="3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Брянск</w:t>
      </w:r>
    </w:p>
    <w:p w14:paraId="4FD32080">
      <w:pPr>
        <w:pStyle w:val="6"/>
        <w:numPr>
          <w:ilvl w:val="1"/>
          <w:numId w:val="3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Ростов</w:t>
      </w:r>
    </w:p>
    <w:p w14:paraId="5B986954">
      <w:pPr>
        <w:pStyle w:val="6"/>
        <w:numPr>
          <w:ilvl w:val="1"/>
          <w:numId w:val="3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Калуга</w:t>
      </w:r>
    </w:p>
    <w:p w14:paraId="3D3EF789">
      <w:pPr>
        <w:pStyle w:val="6"/>
        <w:numPr>
          <w:ilvl w:val="1"/>
          <w:numId w:val="3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Ярославль</w:t>
      </w:r>
    </w:p>
    <w:p w14:paraId="0A9F6BFE">
      <w:pPr>
        <w:pStyle w:val="6"/>
        <w:numPr>
          <w:ilvl w:val="1"/>
          <w:numId w:val="3"/>
        </w:numPr>
        <w:tabs>
          <w:tab w:val="left" w:pos="805"/>
        </w:tabs>
        <w:spacing w:before="163" w:after="0" w:line="240" w:lineRule="auto"/>
        <w:ind w:left="805" w:right="0" w:hanging="444"/>
        <w:jc w:val="left"/>
        <w:rPr>
          <w:sz w:val="28"/>
        </w:rPr>
      </w:pPr>
      <w:r>
        <w:rPr>
          <w:spacing w:val="-2"/>
          <w:sz w:val="28"/>
        </w:rPr>
        <w:t>Вологда</w:t>
      </w:r>
    </w:p>
    <w:p w14:paraId="755DAB8E">
      <w:pPr>
        <w:spacing w:before="160" w:line="360" w:lineRule="auto"/>
        <w:ind w:left="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Соотнесите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даты,</w:t>
      </w:r>
      <w:r>
        <w:rPr>
          <w:spacing w:val="40"/>
          <w:sz w:val="28"/>
        </w:rPr>
        <w:t xml:space="preserve"> </w:t>
      </w:r>
      <w:r>
        <w:rPr>
          <w:sz w:val="28"/>
        </w:rPr>
        <w:t>когда</w:t>
      </w:r>
      <w:r>
        <w:rPr>
          <w:spacing w:val="40"/>
          <w:sz w:val="28"/>
        </w:rPr>
        <w:t xml:space="preserve"> </w:t>
      </w:r>
      <w:r>
        <w:rPr>
          <w:sz w:val="28"/>
        </w:rPr>
        <w:t>они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произошли.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 xml:space="preserve">каждый правильный ответ - 2 балла. </w:t>
      </w:r>
      <w:r>
        <w:rPr>
          <w:b/>
          <w:i/>
          <w:sz w:val="28"/>
        </w:rPr>
        <w:t>Максимальный балл за задание – 10.</w:t>
      </w:r>
    </w:p>
    <w:p w14:paraId="42473127">
      <w:pPr>
        <w:spacing w:after="0" w:line="360" w:lineRule="auto"/>
        <w:jc w:val="left"/>
        <w:rPr>
          <w:b/>
          <w:i/>
          <w:sz w:val="28"/>
        </w:rPr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28385211">
      <w:pPr>
        <w:pStyle w:val="6"/>
        <w:numPr>
          <w:ilvl w:val="0"/>
          <w:numId w:val="4"/>
        </w:numPr>
        <w:tabs>
          <w:tab w:val="left" w:pos="305"/>
        </w:tabs>
        <w:spacing w:before="0" w:after="0" w:line="322" w:lineRule="exact"/>
        <w:ind w:left="305" w:right="0" w:hanging="303"/>
        <w:jc w:val="left"/>
        <w:rPr>
          <w:sz w:val="28"/>
        </w:rPr>
      </w:pPr>
      <w:r>
        <w:rPr>
          <w:sz w:val="28"/>
        </w:rPr>
        <w:t>Тверское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восстание</w:t>
      </w:r>
    </w:p>
    <w:p w14:paraId="02D25889">
      <w:pPr>
        <w:pStyle w:val="6"/>
        <w:numPr>
          <w:ilvl w:val="0"/>
          <w:numId w:val="4"/>
        </w:numPr>
        <w:tabs>
          <w:tab w:val="left" w:pos="305"/>
        </w:tabs>
        <w:spacing w:before="163" w:after="0" w:line="240" w:lineRule="auto"/>
        <w:ind w:left="305" w:right="0" w:hanging="303"/>
        <w:jc w:val="left"/>
        <w:rPr>
          <w:sz w:val="28"/>
        </w:rPr>
      </w:pPr>
      <w:r>
        <w:rPr>
          <w:sz w:val="28"/>
        </w:rPr>
        <w:t>стояние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реке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Угре</w:t>
      </w:r>
    </w:p>
    <w:p w14:paraId="371EB8AF">
      <w:pPr>
        <w:pStyle w:val="6"/>
        <w:numPr>
          <w:ilvl w:val="0"/>
          <w:numId w:val="4"/>
        </w:numPr>
        <w:tabs>
          <w:tab w:val="left" w:pos="305"/>
        </w:tabs>
        <w:spacing w:before="161" w:after="0" w:line="360" w:lineRule="auto"/>
        <w:ind w:left="2" w:right="0" w:firstLine="0"/>
        <w:jc w:val="left"/>
        <w:rPr>
          <w:sz w:val="28"/>
        </w:rPr>
      </w:pPr>
      <w:r>
        <w:rPr>
          <w:sz w:val="28"/>
        </w:rPr>
        <w:t>начало</w:t>
      </w:r>
      <w:r>
        <w:rPr>
          <w:spacing w:val="-18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Дмитрия </w:t>
      </w:r>
      <w:r>
        <w:rPr>
          <w:spacing w:val="-2"/>
          <w:sz w:val="28"/>
        </w:rPr>
        <w:t>Донского</w:t>
      </w:r>
    </w:p>
    <w:p w14:paraId="17817453">
      <w:pPr>
        <w:pStyle w:val="6"/>
        <w:numPr>
          <w:ilvl w:val="0"/>
          <w:numId w:val="4"/>
        </w:numPr>
        <w:tabs>
          <w:tab w:val="left" w:pos="304"/>
        </w:tabs>
        <w:spacing w:before="0" w:after="0" w:line="321" w:lineRule="exact"/>
        <w:ind w:left="304" w:right="0" w:hanging="302"/>
        <w:jc w:val="left"/>
        <w:rPr>
          <w:sz w:val="28"/>
        </w:rPr>
      </w:pPr>
      <w:r>
        <w:rPr>
          <w:sz w:val="28"/>
        </w:rPr>
        <w:t>присоединение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Пскова</w:t>
      </w:r>
    </w:p>
    <w:p w14:paraId="0F8E8B3C">
      <w:pPr>
        <w:pStyle w:val="6"/>
        <w:numPr>
          <w:ilvl w:val="0"/>
          <w:numId w:val="4"/>
        </w:numPr>
        <w:tabs>
          <w:tab w:val="left" w:pos="305"/>
        </w:tabs>
        <w:spacing w:before="162" w:after="0" w:line="240" w:lineRule="auto"/>
        <w:ind w:left="305" w:right="0" w:hanging="303"/>
        <w:jc w:val="left"/>
        <w:rPr>
          <w:sz w:val="28"/>
        </w:rPr>
      </w:pPr>
      <w:r>
        <w:rPr>
          <w:sz w:val="28"/>
        </w:rPr>
        <w:t>битва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реке</w:t>
      </w:r>
      <w:r>
        <w:rPr>
          <w:spacing w:val="-2"/>
          <w:sz w:val="28"/>
        </w:rPr>
        <w:t xml:space="preserve"> Шелони</w:t>
      </w:r>
    </w:p>
    <w:p w14:paraId="463A7A0E">
      <w:pPr>
        <w:pStyle w:val="6"/>
        <w:numPr>
          <w:ilvl w:val="1"/>
          <w:numId w:val="4"/>
        </w:numPr>
        <w:tabs>
          <w:tab w:val="left" w:pos="296"/>
        </w:tabs>
        <w:spacing w:before="0" w:after="0" w:line="322" w:lineRule="exact"/>
        <w:ind w:left="296" w:right="0" w:hanging="294"/>
        <w:jc w:val="left"/>
        <w:rPr>
          <w:sz w:val="28"/>
        </w:rPr>
      </w:pPr>
      <w:r>
        <w:br w:type="column"/>
      </w:r>
      <w:r>
        <w:rPr>
          <w:sz w:val="28"/>
        </w:rPr>
        <w:t>1471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1037F289">
      <w:pPr>
        <w:pStyle w:val="4"/>
        <w:spacing w:before="163"/>
        <w:ind w:left="2" w:firstLine="0"/>
      </w:pPr>
      <w:r>
        <w:t>б)</w:t>
      </w:r>
      <w:r>
        <w:rPr>
          <w:spacing w:val="-4"/>
        </w:rPr>
        <w:t xml:space="preserve"> </w:t>
      </w:r>
      <w:r>
        <w:t>1510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0894B414">
      <w:pPr>
        <w:pStyle w:val="4"/>
        <w:ind w:left="2" w:firstLine="0"/>
      </w:pPr>
      <w:r>
        <w:t>в)</w:t>
      </w:r>
      <w:r>
        <w:rPr>
          <w:spacing w:val="-2"/>
        </w:rPr>
        <w:t xml:space="preserve"> </w:t>
      </w:r>
      <w:r>
        <w:t xml:space="preserve">1327 </w:t>
      </w:r>
      <w:r>
        <w:rPr>
          <w:spacing w:val="-5"/>
        </w:rPr>
        <w:t>г.</w:t>
      </w:r>
    </w:p>
    <w:p w14:paraId="0612E4AB">
      <w:pPr>
        <w:pStyle w:val="4"/>
        <w:spacing w:before="160"/>
        <w:ind w:left="2" w:firstLine="0"/>
      </w:pPr>
      <w:r>
        <w:t>г)</w:t>
      </w:r>
      <w:r>
        <w:rPr>
          <w:spacing w:val="-3"/>
        </w:rPr>
        <w:t xml:space="preserve"> </w:t>
      </w:r>
      <w:r>
        <w:t xml:space="preserve">1480 </w:t>
      </w:r>
      <w:r>
        <w:rPr>
          <w:spacing w:val="-5"/>
        </w:rPr>
        <w:t>г.</w:t>
      </w:r>
    </w:p>
    <w:p w14:paraId="588D539B">
      <w:pPr>
        <w:pStyle w:val="4"/>
        <w:spacing w:before="160"/>
        <w:ind w:left="2" w:firstLine="0"/>
      </w:pPr>
      <w:r>
        <w:t>д)</w:t>
      </w:r>
      <w:r>
        <w:rPr>
          <w:spacing w:val="-4"/>
        </w:rPr>
        <w:t xml:space="preserve"> </w:t>
      </w:r>
      <w:r>
        <w:t>1359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63FF8C4E">
      <w:pPr>
        <w:pStyle w:val="4"/>
        <w:spacing w:after="0"/>
        <w:sectPr>
          <w:type w:val="continuous"/>
          <w:pgSz w:w="11910" w:h="16840"/>
          <w:pgMar w:top="1040" w:right="708" w:bottom="280" w:left="1700" w:header="720" w:footer="720" w:gutter="0"/>
          <w:cols w:equalWidth="0" w:num="2">
            <w:col w:w="3562" w:space="1469"/>
            <w:col w:w="4471"/>
          </w:cols>
        </w:sectPr>
      </w:pPr>
    </w:p>
    <w:p w14:paraId="54D96277">
      <w:pPr>
        <w:spacing w:before="74" w:line="360" w:lineRule="auto"/>
        <w:ind w:left="2" w:right="137" w:firstLine="0"/>
        <w:jc w:val="both"/>
        <w:rPr>
          <w:b/>
          <w:i/>
          <w:sz w:val="28"/>
        </w:rPr>
      </w:pPr>
      <w:r>
        <w:rPr>
          <w:b/>
          <w:sz w:val="28"/>
        </w:rPr>
        <w:t xml:space="preserve">Задание 5. </w:t>
      </w:r>
      <w:r>
        <w:rPr>
          <w:sz w:val="28"/>
        </w:rPr>
        <w:t>Заполните пустые ячейки таблицы, используя приведенные ниже список</w:t>
      </w:r>
      <w:r>
        <w:rPr>
          <w:spacing w:val="-9"/>
          <w:sz w:val="28"/>
        </w:rPr>
        <w:t xml:space="preserve"> </w:t>
      </w:r>
      <w:r>
        <w:rPr>
          <w:sz w:val="28"/>
        </w:rPr>
        <w:t>пропущенных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элементов,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пропуска</w:t>
      </w:r>
      <w:r>
        <w:rPr>
          <w:spacing w:val="-9"/>
          <w:sz w:val="28"/>
        </w:rPr>
        <w:t xml:space="preserve"> </w:t>
      </w:r>
      <w:r>
        <w:rPr>
          <w:sz w:val="28"/>
        </w:rPr>
        <w:t>обозначенной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буквой, выберите номер нужного элемента. </w:t>
      </w:r>
      <w:r>
        <w:rPr>
          <w:i/>
          <w:sz w:val="28"/>
        </w:rPr>
        <w:t xml:space="preserve">За каждый правильный ответ - 2 балла. </w:t>
      </w:r>
      <w:r>
        <w:rPr>
          <w:b/>
          <w:i/>
          <w:sz w:val="28"/>
        </w:rPr>
        <w:t>Максимальный балл за задание – 12.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2"/>
        <w:gridCol w:w="2919"/>
        <w:gridCol w:w="3034"/>
      </w:tblGrid>
      <w:tr w14:paraId="62408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392" w:type="dxa"/>
          </w:tcPr>
          <w:p w14:paraId="3DEF1DFE">
            <w:pPr>
              <w:pStyle w:val="7"/>
              <w:spacing w:before="2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личности</w:t>
            </w:r>
          </w:p>
        </w:tc>
        <w:tc>
          <w:tcPr>
            <w:tcW w:w="2919" w:type="dxa"/>
          </w:tcPr>
          <w:p w14:paraId="5A994F91">
            <w:pPr>
              <w:pStyle w:val="7"/>
              <w:spacing w:before="2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Даты</w:t>
            </w:r>
          </w:p>
        </w:tc>
        <w:tc>
          <w:tcPr>
            <w:tcW w:w="3034" w:type="dxa"/>
          </w:tcPr>
          <w:p w14:paraId="02E73929">
            <w:pPr>
              <w:pStyle w:val="7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События</w:t>
            </w:r>
          </w:p>
        </w:tc>
      </w:tr>
      <w:tr w14:paraId="6EC57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3392" w:type="dxa"/>
          </w:tcPr>
          <w:p w14:paraId="72FA095B">
            <w:pPr>
              <w:pStyle w:val="7"/>
              <w:rPr>
                <w:sz w:val="28"/>
              </w:rPr>
            </w:pPr>
            <w:r>
              <w:rPr>
                <w:spacing w:val="-2"/>
                <w:sz w:val="28"/>
              </w:rPr>
              <w:t>Святослав</w:t>
            </w:r>
          </w:p>
        </w:tc>
        <w:tc>
          <w:tcPr>
            <w:tcW w:w="2919" w:type="dxa"/>
          </w:tcPr>
          <w:p w14:paraId="661A0360">
            <w:pPr>
              <w:pStyle w:val="7"/>
              <w:tabs>
                <w:tab w:val="left" w:pos="2205"/>
              </w:tabs>
              <w:ind w:left="105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(А)</w:t>
            </w:r>
          </w:p>
        </w:tc>
        <w:tc>
          <w:tcPr>
            <w:tcW w:w="3034" w:type="dxa"/>
          </w:tcPr>
          <w:p w14:paraId="70AC518A">
            <w:pPr>
              <w:pStyle w:val="7"/>
              <w:tabs>
                <w:tab w:val="left" w:pos="2347"/>
              </w:tabs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(Б)</w:t>
            </w:r>
          </w:p>
        </w:tc>
      </w:tr>
      <w:tr w14:paraId="45257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3392" w:type="dxa"/>
          </w:tcPr>
          <w:p w14:paraId="64030BE9">
            <w:pPr>
              <w:pStyle w:val="7"/>
              <w:tabs>
                <w:tab w:val="left" w:pos="2908"/>
              </w:tabs>
              <w:spacing w:before="2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(В)</w:t>
            </w:r>
          </w:p>
        </w:tc>
        <w:tc>
          <w:tcPr>
            <w:tcW w:w="2919" w:type="dxa"/>
          </w:tcPr>
          <w:p w14:paraId="7C0EEAA7">
            <w:pPr>
              <w:pStyle w:val="7"/>
              <w:spacing w:before="2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980-</w:t>
            </w:r>
            <w:r>
              <w:rPr>
                <w:spacing w:val="-4"/>
                <w:sz w:val="28"/>
              </w:rPr>
              <w:t>1015</w:t>
            </w:r>
          </w:p>
        </w:tc>
        <w:tc>
          <w:tcPr>
            <w:tcW w:w="3034" w:type="dxa"/>
          </w:tcPr>
          <w:p w14:paraId="245FB196">
            <w:pPr>
              <w:pStyle w:val="7"/>
              <w:tabs>
                <w:tab w:val="left" w:pos="2486"/>
              </w:tabs>
              <w:spacing w:before="2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  <w:r>
              <w:rPr>
                <w:spacing w:val="-5"/>
                <w:sz w:val="28"/>
              </w:rPr>
              <w:t>(Г)</w:t>
            </w:r>
          </w:p>
        </w:tc>
      </w:tr>
      <w:tr w14:paraId="2CC43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3392" w:type="dxa"/>
          </w:tcPr>
          <w:p w14:paraId="4017282B">
            <w:pPr>
              <w:pStyle w:val="7"/>
              <w:rPr>
                <w:sz w:val="28"/>
              </w:rPr>
            </w:pPr>
            <w:r>
              <w:rPr>
                <w:sz w:val="28"/>
              </w:rPr>
              <w:t>Ярослав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Мудрый</w:t>
            </w:r>
          </w:p>
        </w:tc>
        <w:tc>
          <w:tcPr>
            <w:tcW w:w="2919" w:type="dxa"/>
          </w:tcPr>
          <w:p w14:paraId="0A78DD9E">
            <w:pPr>
              <w:pStyle w:val="7"/>
              <w:tabs>
                <w:tab w:val="left" w:pos="2345"/>
              </w:tabs>
              <w:ind w:left="105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(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Д)</w:t>
            </w:r>
          </w:p>
        </w:tc>
        <w:tc>
          <w:tcPr>
            <w:tcW w:w="3034" w:type="dxa"/>
          </w:tcPr>
          <w:p w14:paraId="581CD047">
            <w:pPr>
              <w:pStyle w:val="7"/>
              <w:rPr>
                <w:sz w:val="28"/>
              </w:rPr>
            </w:pPr>
            <w:r>
              <w:rPr>
                <w:sz w:val="28"/>
              </w:rPr>
              <w:t>Разгром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печенегов</w:t>
            </w:r>
            <w:r>
              <w:rPr>
                <w:spacing w:val="-5"/>
                <w:sz w:val="28"/>
              </w:rPr>
              <w:t xml:space="preserve"> под</w:t>
            </w:r>
          </w:p>
          <w:p w14:paraId="60BEDD6E">
            <w:pPr>
              <w:pStyle w:val="7"/>
              <w:spacing w:before="160"/>
              <w:rPr>
                <w:sz w:val="28"/>
              </w:rPr>
            </w:pPr>
            <w:r>
              <w:rPr>
                <w:spacing w:val="-2"/>
                <w:sz w:val="28"/>
              </w:rPr>
              <w:t>Киевом</w:t>
            </w:r>
          </w:p>
        </w:tc>
      </w:tr>
      <w:tr w14:paraId="4C496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9" w:hRule="atLeast"/>
        </w:trPr>
        <w:tc>
          <w:tcPr>
            <w:tcW w:w="3392" w:type="dxa"/>
          </w:tcPr>
          <w:p w14:paraId="24DEB99F">
            <w:pPr>
              <w:pStyle w:val="7"/>
              <w:tabs>
                <w:tab w:val="left" w:pos="2628"/>
              </w:tabs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( </w:t>
            </w:r>
            <w:r>
              <w:rPr>
                <w:spacing w:val="-5"/>
                <w:sz w:val="28"/>
              </w:rPr>
              <w:t>Е)</w:t>
            </w:r>
          </w:p>
        </w:tc>
        <w:tc>
          <w:tcPr>
            <w:tcW w:w="2919" w:type="dxa"/>
          </w:tcPr>
          <w:p w14:paraId="51841249">
            <w:pPr>
              <w:pStyle w:val="7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1113-</w:t>
            </w:r>
            <w:r>
              <w:rPr>
                <w:spacing w:val="-4"/>
                <w:sz w:val="28"/>
              </w:rPr>
              <w:t>1125</w:t>
            </w:r>
          </w:p>
        </w:tc>
        <w:tc>
          <w:tcPr>
            <w:tcW w:w="3034" w:type="dxa"/>
          </w:tcPr>
          <w:p w14:paraId="65C334BE">
            <w:pPr>
              <w:pStyle w:val="7"/>
              <w:spacing w:line="360" w:lineRule="auto"/>
              <w:ind w:right="70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резах</w:t>
            </w:r>
          </w:p>
        </w:tc>
      </w:tr>
    </w:tbl>
    <w:p w14:paraId="3D828A2F">
      <w:pPr>
        <w:pStyle w:val="4"/>
        <w:spacing w:before="162"/>
        <w:ind w:left="0" w:firstLine="0"/>
        <w:rPr>
          <w:b/>
          <w:i/>
        </w:rPr>
      </w:pPr>
    </w:p>
    <w:p w14:paraId="59BA488E">
      <w:pPr>
        <w:pStyle w:val="4"/>
        <w:spacing w:before="0"/>
        <w:ind w:left="2" w:firstLine="0"/>
        <w:jc w:val="both"/>
      </w:pPr>
      <w:r>
        <w:t>Пропущенные</w:t>
      </w:r>
      <w:r>
        <w:rPr>
          <w:spacing w:val="-12"/>
        </w:rPr>
        <w:t xml:space="preserve"> </w:t>
      </w:r>
      <w:r>
        <w:rPr>
          <w:spacing w:val="-2"/>
        </w:rPr>
        <w:t>элементы:</w:t>
      </w:r>
    </w:p>
    <w:p w14:paraId="1A0C6AE2">
      <w:pPr>
        <w:pStyle w:val="6"/>
        <w:numPr>
          <w:ilvl w:val="2"/>
          <w:numId w:val="4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Владимир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Святославович</w:t>
      </w:r>
    </w:p>
    <w:p w14:paraId="0FB7652E">
      <w:pPr>
        <w:pStyle w:val="6"/>
        <w:numPr>
          <w:ilvl w:val="2"/>
          <w:numId w:val="4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Мстислав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Великий</w:t>
      </w:r>
    </w:p>
    <w:p w14:paraId="18B29FC9">
      <w:pPr>
        <w:pStyle w:val="6"/>
        <w:numPr>
          <w:ilvl w:val="2"/>
          <w:numId w:val="4"/>
        </w:numPr>
        <w:tabs>
          <w:tab w:val="left" w:pos="719"/>
        </w:tabs>
        <w:spacing w:before="163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Владимир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Мономах</w:t>
      </w:r>
    </w:p>
    <w:p w14:paraId="510181A3">
      <w:pPr>
        <w:pStyle w:val="6"/>
        <w:numPr>
          <w:ilvl w:val="2"/>
          <w:numId w:val="4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912-</w:t>
      </w:r>
      <w:r>
        <w:rPr>
          <w:spacing w:val="-5"/>
          <w:sz w:val="28"/>
        </w:rPr>
        <w:t>945</w:t>
      </w:r>
    </w:p>
    <w:p w14:paraId="7A469D13">
      <w:pPr>
        <w:pStyle w:val="6"/>
        <w:numPr>
          <w:ilvl w:val="2"/>
          <w:numId w:val="4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pacing w:val="-5"/>
          <w:sz w:val="28"/>
        </w:rPr>
        <w:t>965</w:t>
      </w:r>
    </w:p>
    <w:p w14:paraId="1765B527">
      <w:pPr>
        <w:pStyle w:val="6"/>
        <w:numPr>
          <w:ilvl w:val="2"/>
          <w:numId w:val="4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pacing w:val="-2"/>
          <w:sz w:val="28"/>
        </w:rPr>
        <w:t>1019-</w:t>
      </w:r>
      <w:r>
        <w:rPr>
          <w:spacing w:val="-4"/>
          <w:sz w:val="28"/>
        </w:rPr>
        <w:t>1054</w:t>
      </w:r>
    </w:p>
    <w:p w14:paraId="13947B01">
      <w:pPr>
        <w:pStyle w:val="6"/>
        <w:numPr>
          <w:ilvl w:val="2"/>
          <w:numId w:val="4"/>
        </w:numPr>
        <w:tabs>
          <w:tab w:val="left" w:pos="719"/>
        </w:tabs>
        <w:spacing w:before="163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Принятие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Правды</w:t>
      </w:r>
    </w:p>
    <w:p w14:paraId="099B13E7">
      <w:pPr>
        <w:pStyle w:val="6"/>
        <w:numPr>
          <w:ilvl w:val="2"/>
          <w:numId w:val="4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Разгром</w:t>
      </w:r>
      <w:r>
        <w:rPr>
          <w:spacing w:val="-5"/>
          <w:sz w:val="28"/>
        </w:rPr>
        <w:t xml:space="preserve"> </w:t>
      </w:r>
      <w:r>
        <w:rPr>
          <w:sz w:val="28"/>
        </w:rPr>
        <w:t>Хазарского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каганата</w:t>
      </w:r>
    </w:p>
    <w:p w14:paraId="57DC371A">
      <w:pPr>
        <w:pStyle w:val="6"/>
        <w:numPr>
          <w:ilvl w:val="2"/>
          <w:numId w:val="4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Крещение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Руси</w:t>
      </w:r>
    </w:p>
    <w:p w14:paraId="2B0B8AD0">
      <w:pPr>
        <w:pStyle w:val="4"/>
        <w:spacing w:before="160"/>
        <w:ind w:left="361" w:firstLine="0"/>
      </w:pPr>
      <w:r>
        <w:t>Заполните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выбранные</w:t>
      </w:r>
      <w:r>
        <w:rPr>
          <w:spacing w:val="-9"/>
        </w:rPr>
        <w:t xml:space="preserve"> </w:t>
      </w:r>
      <w:r>
        <w:t>цифры</w:t>
      </w:r>
      <w:r>
        <w:rPr>
          <w:spacing w:val="-9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соответствующими</w:t>
      </w:r>
      <w:r>
        <w:rPr>
          <w:spacing w:val="-8"/>
        </w:rPr>
        <w:t xml:space="preserve"> </w:t>
      </w:r>
      <w:r>
        <w:rPr>
          <w:spacing w:val="-2"/>
        </w:rPr>
        <w:t>буквами</w:t>
      </w:r>
    </w:p>
    <w:p w14:paraId="05CD54AE">
      <w:pPr>
        <w:pStyle w:val="4"/>
        <w:spacing w:after="0"/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39E2BD11">
      <w:pPr>
        <w:spacing w:before="74" w:line="360" w:lineRule="auto"/>
        <w:ind w:left="2" w:right="137" w:firstLine="0"/>
        <w:jc w:val="both"/>
        <w:rPr>
          <w:b/>
          <w:i/>
          <w:sz w:val="28"/>
        </w:rPr>
      </w:pPr>
      <w:r>
        <w:rPr>
          <w:b/>
          <w:color w:val="2C2C2D"/>
          <w:sz w:val="28"/>
        </w:rPr>
        <w:t xml:space="preserve">Задание 6. </w:t>
      </w:r>
      <w:r>
        <w:rPr>
          <w:color w:val="2C2C2D"/>
          <w:sz w:val="28"/>
        </w:rPr>
        <w:t xml:space="preserve">Прочтите отрывок из сочинения историка В.О. Ключевского и назовите князя, о котором идёт речь. </w:t>
      </w:r>
      <w:r>
        <w:rPr>
          <w:i/>
          <w:sz w:val="28"/>
        </w:rPr>
        <w:t xml:space="preserve">За правильный ответ - 3 балла. </w:t>
      </w:r>
      <w:r>
        <w:rPr>
          <w:b/>
          <w:i/>
          <w:sz w:val="28"/>
        </w:rPr>
        <w:t>Максимальный балл за задание – 3.</w:t>
      </w:r>
    </w:p>
    <w:p w14:paraId="4C8ABCD7">
      <w:pPr>
        <w:pStyle w:val="4"/>
        <w:spacing w:before="1" w:line="360" w:lineRule="auto"/>
        <w:ind w:left="2" w:right="140" w:firstLine="359"/>
        <w:jc w:val="both"/>
      </w:pPr>
      <w:r>
        <w:rPr>
          <w:color w:val="2C2C2D"/>
        </w:rPr>
        <w:t>«[Он] строил много церквей, основывал монастыри, не жалел издержек на украшение храмов... Он построил церковь Покрова при устье реки Нерли и много</w:t>
      </w:r>
      <w:r>
        <w:rPr>
          <w:color w:val="2C2C2D"/>
          <w:spacing w:val="-3"/>
        </w:rPr>
        <w:t xml:space="preserve"> </w:t>
      </w:r>
      <w:r>
        <w:rPr>
          <w:color w:val="2C2C2D"/>
        </w:rPr>
        <w:t>других</w:t>
      </w:r>
      <w:r>
        <w:rPr>
          <w:color w:val="2C2C2D"/>
          <w:spacing w:val="-2"/>
        </w:rPr>
        <w:t xml:space="preserve"> </w:t>
      </w:r>
      <w:r>
        <w:rPr>
          <w:color w:val="2C2C2D"/>
        </w:rPr>
        <w:t>каменных</w:t>
      </w:r>
      <w:r>
        <w:rPr>
          <w:color w:val="2C2C2D"/>
          <w:spacing w:val="-2"/>
        </w:rPr>
        <w:t xml:space="preserve"> </w:t>
      </w:r>
      <w:r>
        <w:rPr>
          <w:color w:val="2C2C2D"/>
        </w:rPr>
        <w:t>церквей...</w:t>
      </w:r>
      <w:r>
        <w:rPr>
          <w:color w:val="2C2C2D"/>
          <w:spacing w:val="-4"/>
        </w:rPr>
        <w:t xml:space="preserve"> </w:t>
      </w:r>
      <w:r>
        <w:rPr>
          <w:color w:val="2C2C2D"/>
        </w:rPr>
        <w:t>Властолюбивый</w:t>
      </w:r>
      <w:r>
        <w:rPr>
          <w:color w:val="2C2C2D"/>
          <w:spacing w:val="-3"/>
        </w:rPr>
        <w:t xml:space="preserve"> </w:t>
      </w:r>
      <w:r>
        <w:rPr>
          <w:color w:val="2C2C2D"/>
        </w:rPr>
        <w:t>князь,</w:t>
      </w:r>
      <w:r>
        <w:rPr>
          <w:color w:val="2C2C2D"/>
          <w:spacing w:val="-4"/>
        </w:rPr>
        <w:t xml:space="preserve"> </w:t>
      </w:r>
      <w:r>
        <w:rPr>
          <w:color w:val="2C2C2D"/>
        </w:rPr>
        <w:t>изгнавши</w:t>
      </w:r>
      <w:r>
        <w:rPr>
          <w:color w:val="2C2C2D"/>
          <w:spacing w:val="-6"/>
        </w:rPr>
        <w:t xml:space="preserve"> </w:t>
      </w:r>
      <w:r>
        <w:rPr>
          <w:color w:val="2C2C2D"/>
        </w:rPr>
        <w:t>братьев</w:t>
      </w:r>
      <w:r>
        <w:rPr>
          <w:color w:val="2C2C2D"/>
          <w:spacing w:val="-7"/>
        </w:rPr>
        <w:t xml:space="preserve"> </w:t>
      </w:r>
      <w:r>
        <w:rPr>
          <w:color w:val="2C2C2D"/>
        </w:rPr>
        <w:t>и тех бояр, которые недостаточно ему повиновались, правил в своей земле самовластно,</w:t>
      </w:r>
      <w:r>
        <w:rPr>
          <w:color w:val="2C2C2D"/>
          <w:spacing w:val="-7"/>
        </w:rPr>
        <w:t xml:space="preserve"> </w:t>
      </w:r>
      <w:r>
        <w:rPr>
          <w:color w:val="2C2C2D"/>
        </w:rPr>
        <w:t>забывши,</w:t>
      </w:r>
      <w:r>
        <w:rPr>
          <w:color w:val="2C2C2D"/>
          <w:spacing w:val="-6"/>
        </w:rPr>
        <w:t xml:space="preserve"> </w:t>
      </w:r>
      <w:r>
        <w:rPr>
          <w:color w:val="2C2C2D"/>
        </w:rPr>
        <w:t>что</w:t>
      </w:r>
      <w:r>
        <w:rPr>
          <w:color w:val="2C2C2D"/>
          <w:spacing w:val="-6"/>
        </w:rPr>
        <w:t xml:space="preserve"> </w:t>
      </w:r>
      <w:r>
        <w:rPr>
          <w:color w:val="2C2C2D"/>
        </w:rPr>
        <w:t>он</w:t>
      </w:r>
      <w:r>
        <w:rPr>
          <w:color w:val="2C2C2D"/>
          <w:spacing w:val="-8"/>
        </w:rPr>
        <w:t xml:space="preserve"> </w:t>
      </w:r>
      <w:r>
        <w:rPr>
          <w:color w:val="2C2C2D"/>
        </w:rPr>
        <w:t>был</w:t>
      </w:r>
      <w:r>
        <w:rPr>
          <w:color w:val="2C2C2D"/>
          <w:spacing w:val="-9"/>
        </w:rPr>
        <w:t xml:space="preserve"> </w:t>
      </w:r>
      <w:r>
        <w:rPr>
          <w:color w:val="2C2C2D"/>
        </w:rPr>
        <w:t>избран</w:t>
      </w:r>
      <w:r>
        <w:rPr>
          <w:color w:val="2C2C2D"/>
          <w:spacing w:val="-6"/>
        </w:rPr>
        <w:t xml:space="preserve"> </w:t>
      </w:r>
      <w:r>
        <w:rPr>
          <w:color w:val="2C2C2D"/>
        </w:rPr>
        <w:t>народом,</w:t>
      </w:r>
      <w:r>
        <w:rPr>
          <w:color w:val="2C2C2D"/>
          <w:spacing w:val="-9"/>
        </w:rPr>
        <w:t xml:space="preserve"> </w:t>
      </w:r>
      <w:r>
        <w:rPr>
          <w:color w:val="2C2C2D"/>
        </w:rPr>
        <w:t>отягощал</w:t>
      </w:r>
      <w:r>
        <w:rPr>
          <w:color w:val="2C2C2D"/>
          <w:spacing w:val="-7"/>
        </w:rPr>
        <w:t xml:space="preserve"> </w:t>
      </w:r>
      <w:r>
        <w:rPr>
          <w:color w:val="2C2C2D"/>
        </w:rPr>
        <w:t>народ</w:t>
      </w:r>
      <w:r>
        <w:rPr>
          <w:color w:val="2C2C2D"/>
          <w:spacing w:val="-5"/>
        </w:rPr>
        <w:t xml:space="preserve"> </w:t>
      </w:r>
      <w:r>
        <w:rPr>
          <w:color w:val="2C2C2D"/>
        </w:rPr>
        <w:t>поборами и по произволу казнил смертью всякого, кого хотел».</w:t>
      </w:r>
    </w:p>
    <w:p w14:paraId="343636A3">
      <w:pPr>
        <w:spacing w:before="2" w:line="360" w:lineRule="auto"/>
        <w:ind w:left="2" w:right="140" w:firstLine="0"/>
        <w:jc w:val="both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Рассмотрите</w:t>
      </w:r>
      <w:r>
        <w:rPr>
          <w:spacing w:val="-6"/>
          <w:sz w:val="28"/>
        </w:rPr>
        <w:t xml:space="preserve"> </w:t>
      </w:r>
      <w:r>
        <w:rPr>
          <w:sz w:val="28"/>
        </w:rPr>
        <w:t>карту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вопросы.</w:t>
      </w:r>
      <w:r>
        <w:rPr>
          <w:spacing w:val="-4"/>
          <w:sz w:val="28"/>
        </w:rPr>
        <w:t xml:space="preserve"> </w:t>
      </w:r>
      <w:r>
        <w:rPr>
          <w:b/>
          <w:i/>
          <w:sz w:val="28"/>
        </w:rPr>
        <w:t>Максимальный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балл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 задание – 6.</w:t>
      </w:r>
    </w:p>
    <w:p w14:paraId="2AB78B11">
      <w:pPr>
        <w:pStyle w:val="6"/>
        <w:numPr>
          <w:ilvl w:val="0"/>
          <w:numId w:val="5"/>
        </w:numPr>
        <w:tabs>
          <w:tab w:val="left" w:pos="721"/>
        </w:tabs>
        <w:spacing w:before="0" w:after="0" w:line="360" w:lineRule="auto"/>
        <w:ind w:left="721" w:right="145" w:hanging="360"/>
        <w:jc w:val="both"/>
        <w:rPr>
          <w:sz w:val="28"/>
        </w:rPr>
      </w:pPr>
      <w:r>
        <w:rPr>
          <w:sz w:val="28"/>
        </w:rPr>
        <w:t xml:space="preserve">Найдите отрывок текста, который описывает историческое событие, отраженное на карте </w:t>
      </w:r>
      <w:r>
        <w:rPr>
          <w:b/>
          <w:sz w:val="28"/>
        </w:rPr>
        <w:t>(2 балла</w:t>
      </w:r>
      <w:r>
        <w:rPr>
          <w:sz w:val="28"/>
        </w:rPr>
        <w:t>).</w:t>
      </w:r>
    </w:p>
    <w:p w14:paraId="3A30B905">
      <w:pPr>
        <w:pStyle w:val="6"/>
        <w:numPr>
          <w:ilvl w:val="0"/>
          <w:numId w:val="5"/>
        </w:numPr>
        <w:tabs>
          <w:tab w:val="left" w:pos="721"/>
        </w:tabs>
        <w:spacing w:before="1" w:after="0" w:line="360" w:lineRule="auto"/>
        <w:ind w:left="721" w:right="140" w:hanging="360"/>
        <w:jc w:val="both"/>
        <w:rPr>
          <w:b/>
          <w:sz w:val="28"/>
        </w:rPr>
      </w:pPr>
      <w:r>
        <w:rPr>
          <w:b/>
          <w:sz w:val="28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1478280</wp:posOffset>
            </wp:positionH>
            <wp:positionV relativeFrom="paragraph">
              <wp:posOffset>625475</wp:posOffset>
            </wp:positionV>
            <wp:extent cx="5123180" cy="3811270"/>
            <wp:effectExtent l="0" t="0" r="0" b="0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3100" cy="3811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Укажите</w:t>
      </w:r>
      <w:r>
        <w:rPr>
          <w:spacing w:val="-18"/>
          <w:sz w:val="28"/>
        </w:rPr>
        <w:t xml:space="preserve"> </w:t>
      </w:r>
      <w:r>
        <w:rPr>
          <w:sz w:val="28"/>
        </w:rPr>
        <w:t>событие,</w:t>
      </w:r>
      <w:r>
        <w:rPr>
          <w:spacing w:val="-17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-18"/>
          <w:sz w:val="28"/>
        </w:rPr>
        <w:t xml:space="preserve"> </w:t>
      </w:r>
      <w:r>
        <w:rPr>
          <w:sz w:val="28"/>
        </w:rPr>
        <w:t>посвящена</w:t>
      </w:r>
      <w:r>
        <w:rPr>
          <w:spacing w:val="-17"/>
          <w:sz w:val="28"/>
        </w:rPr>
        <w:t xml:space="preserve"> </w:t>
      </w:r>
      <w:r>
        <w:rPr>
          <w:sz w:val="28"/>
        </w:rPr>
        <w:t>карта</w:t>
      </w:r>
      <w:r>
        <w:rPr>
          <w:spacing w:val="-18"/>
          <w:sz w:val="28"/>
        </w:rPr>
        <w:t xml:space="preserve"> </w:t>
      </w:r>
      <w:r>
        <w:rPr>
          <w:b/>
          <w:sz w:val="28"/>
        </w:rPr>
        <w:t>(2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дату,</w:t>
      </w:r>
      <w:r>
        <w:rPr>
          <w:spacing w:val="-18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оно произошло </w:t>
      </w:r>
      <w:r>
        <w:rPr>
          <w:b/>
          <w:sz w:val="28"/>
        </w:rPr>
        <w:t>(2 балла).</w:t>
      </w:r>
    </w:p>
    <w:p w14:paraId="2853E784">
      <w:pPr>
        <w:pStyle w:val="6"/>
        <w:spacing w:after="0" w:line="360" w:lineRule="auto"/>
        <w:jc w:val="both"/>
        <w:rPr>
          <w:b/>
          <w:sz w:val="28"/>
        </w:rPr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6E43FE1A">
      <w:pPr>
        <w:pStyle w:val="6"/>
        <w:numPr>
          <w:ilvl w:val="0"/>
          <w:numId w:val="6"/>
        </w:numPr>
        <w:tabs>
          <w:tab w:val="left" w:pos="284"/>
        </w:tabs>
        <w:spacing w:before="74" w:after="0" w:line="360" w:lineRule="auto"/>
        <w:ind w:left="2" w:right="146" w:firstLine="0"/>
        <w:jc w:val="both"/>
        <w:rPr>
          <w:color w:val="202429"/>
          <w:sz w:val="28"/>
        </w:rPr>
      </w:pPr>
      <w:r>
        <w:rPr>
          <w:color w:val="202429"/>
          <w:sz w:val="28"/>
        </w:rPr>
        <w:t>Дошла до стана весть, что пришли татары посмотреть на русские ладьи; услышав об этом, Даниил Романович погнался, вскочив на коня, посмотреть на невиданную рать: и бывшие с ним конники и многие другие князья поскакали смотреть на нее. Татары ушли.</w:t>
      </w:r>
    </w:p>
    <w:p w14:paraId="4717F9A1">
      <w:pPr>
        <w:pStyle w:val="4"/>
        <w:spacing w:before="1"/>
        <w:ind w:left="2" w:firstLine="0"/>
        <w:jc w:val="both"/>
      </w:pPr>
      <w:r>
        <w:rPr>
          <w:color w:val="202429"/>
        </w:rPr>
        <w:t>Вернувшись</w:t>
      </w:r>
      <w:r>
        <w:rPr>
          <w:color w:val="202429"/>
          <w:spacing w:val="42"/>
        </w:rPr>
        <w:t xml:space="preserve"> </w:t>
      </w:r>
      <w:r>
        <w:rPr>
          <w:color w:val="202429"/>
        </w:rPr>
        <w:t>же,</w:t>
      </w:r>
      <w:r>
        <w:rPr>
          <w:color w:val="202429"/>
          <w:spacing w:val="44"/>
        </w:rPr>
        <w:t xml:space="preserve"> </w:t>
      </w:r>
      <w:r>
        <w:rPr>
          <w:color w:val="202429"/>
        </w:rPr>
        <w:t>Юрий</w:t>
      </w:r>
      <w:r>
        <w:rPr>
          <w:color w:val="202429"/>
          <w:spacing w:val="44"/>
        </w:rPr>
        <w:t xml:space="preserve"> </w:t>
      </w:r>
      <w:r>
        <w:rPr>
          <w:color w:val="202429"/>
        </w:rPr>
        <w:t>все</w:t>
      </w:r>
      <w:r>
        <w:rPr>
          <w:color w:val="202429"/>
          <w:spacing w:val="44"/>
        </w:rPr>
        <w:t xml:space="preserve"> </w:t>
      </w:r>
      <w:r>
        <w:rPr>
          <w:color w:val="202429"/>
        </w:rPr>
        <w:t>рассказал</w:t>
      </w:r>
      <w:r>
        <w:rPr>
          <w:color w:val="202429"/>
          <w:spacing w:val="43"/>
        </w:rPr>
        <w:t xml:space="preserve"> </w:t>
      </w:r>
      <w:r>
        <w:rPr>
          <w:color w:val="202429"/>
        </w:rPr>
        <w:t>Мстиславу.</w:t>
      </w:r>
      <w:r>
        <w:rPr>
          <w:color w:val="202429"/>
          <w:spacing w:val="43"/>
        </w:rPr>
        <w:t xml:space="preserve"> </w:t>
      </w:r>
      <w:r>
        <w:rPr>
          <w:color w:val="202429"/>
        </w:rPr>
        <w:t>Молодые</w:t>
      </w:r>
      <w:r>
        <w:rPr>
          <w:color w:val="202429"/>
          <w:spacing w:val="44"/>
        </w:rPr>
        <w:t xml:space="preserve"> </w:t>
      </w:r>
      <w:r>
        <w:rPr>
          <w:color w:val="202429"/>
        </w:rPr>
        <w:t>князья</w:t>
      </w:r>
      <w:r>
        <w:rPr>
          <w:color w:val="202429"/>
          <w:spacing w:val="44"/>
        </w:rPr>
        <w:t xml:space="preserve"> </w:t>
      </w:r>
      <w:r>
        <w:rPr>
          <w:color w:val="202429"/>
          <w:spacing w:val="-2"/>
        </w:rPr>
        <w:t>сказали:</w:t>
      </w:r>
    </w:p>
    <w:p w14:paraId="4703A7F5">
      <w:pPr>
        <w:pStyle w:val="4"/>
        <w:spacing w:before="163" w:line="360" w:lineRule="auto"/>
        <w:ind w:left="2" w:right="143" w:firstLine="0"/>
        <w:jc w:val="both"/>
      </w:pPr>
      <w:r>
        <w:rPr>
          <w:color w:val="202429"/>
        </w:rPr>
        <w:t>«Мстислав и другой Мстислав, не стойте! Пойдем против них!» Все князья, Мстислав</w:t>
      </w:r>
      <w:r>
        <w:rPr>
          <w:color w:val="202429"/>
          <w:spacing w:val="-18"/>
        </w:rPr>
        <w:t xml:space="preserve"> </w:t>
      </w:r>
      <w:r>
        <w:rPr>
          <w:color w:val="202429"/>
        </w:rPr>
        <w:t>и</w:t>
      </w:r>
      <w:r>
        <w:rPr>
          <w:color w:val="202429"/>
          <w:spacing w:val="-17"/>
        </w:rPr>
        <w:t xml:space="preserve"> </w:t>
      </w:r>
      <w:r>
        <w:rPr>
          <w:color w:val="202429"/>
        </w:rPr>
        <w:t>другой</w:t>
      </w:r>
      <w:r>
        <w:rPr>
          <w:color w:val="202429"/>
          <w:spacing w:val="-18"/>
        </w:rPr>
        <w:t xml:space="preserve"> </w:t>
      </w:r>
      <w:r>
        <w:rPr>
          <w:color w:val="202429"/>
        </w:rPr>
        <w:t>Мстислав,</w:t>
      </w:r>
      <w:r>
        <w:rPr>
          <w:color w:val="202429"/>
          <w:spacing w:val="-17"/>
        </w:rPr>
        <w:t xml:space="preserve"> </w:t>
      </w:r>
      <w:r>
        <w:rPr>
          <w:color w:val="202429"/>
        </w:rPr>
        <w:t>Черниговский,</w:t>
      </w:r>
      <w:r>
        <w:rPr>
          <w:color w:val="202429"/>
          <w:spacing w:val="-18"/>
        </w:rPr>
        <w:t xml:space="preserve"> </w:t>
      </w:r>
      <w:r>
        <w:rPr>
          <w:color w:val="202429"/>
        </w:rPr>
        <w:t>перешли</w:t>
      </w:r>
      <w:r>
        <w:rPr>
          <w:color w:val="202429"/>
          <w:spacing w:val="-17"/>
        </w:rPr>
        <w:t xml:space="preserve"> </w:t>
      </w:r>
      <w:r>
        <w:rPr>
          <w:color w:val="202429"/>
        </w:rPr>
        <w:t>через</w:t>
      </w:r>
      <w:r>
        <w:rPr>
          <w:color w:val="202429"/>
          <w:spacing w:val="-18"/>
        </w:rPr>
        <w:t xml:space="preserve"> </w:t>
      </w:r>
      <w:r>
        <w:rPr>
          <w:color w:val="202429"/>
        </w:rPr>
        <w:t>реку</w:t>
      </w:r>
      <w:r>
        <w:rPr>
          <w:color w:val="202429"/>
          <w:spacing w:val="-17"/>
        </w:rPr>
        <w:t xml:space="preserve"> </w:t>
      </w:r>
      <w:r>
        <w:rPr>
          <w:color w:val="202429"/>
        </w:rPr>
        <w:t>Днепр,</w:t>
      </w:r>
      <w:r>
        <w:rPr>
          <w:color w:val="202429"/>
          <w:spacing w:val="-18"/>
        </w:rPr>
        <w:t xml:space="preserve"> </w:t>
      </w:r>
      <w:r>
        <w:rPr>
          <w:color w:val="202429"/>
        </w:rPr>
        <w:t>к</w:t>
      </w:r>
      <w:r>
        <w:rPr>
          <w:color w:val="202429"/>
          <w:spacing w:val="-17"/>
        </w:rPr>
        <w:t xml:space="preserve"> </w:t>
      </w:r>
      <w:r>
        <w:rPr>
          <w:color w:val="202429"/>
        </w:rPr>
        <w:t>ним перешли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и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другие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князья,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и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все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они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пошли в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половецкую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степь.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Они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перешли Днепр во вторник, и встретили татары русские полки.</w:t>
      </w:r>
    </w:p>
    <w:p w14:paraId="1EBEDEB4">
      <w:pPr>
        <w:pStyle w:val="6"/>
        <w:numPr>
          <w:ilvl w:val="0"/>
          <w:numId w:val="6"/>
        </w:numPr>
        <w:tabs>
          <w:tab w:val="left" w:pos="330"/>
        </w:tabs>
        <w:spacing w:before="0" w:after="0" w:line="360" w:lineRule="auto"/>
        <w:ind w:left="2" w:right="143" w:firstLine="0"/>
        <w:jc w:val="both"/>
        <w:rPr>
          <w:sz w:val="28"/>
        </w:rPr>
      </w:pPr>
      <w:r>
        <w:rPr>
          <w:sz w:val="28"/>
        </w:rPr>
        <w:t>«И отбили татар от берега, и много дней подступали и не могли перейти реку, и стояли,</w:t>
      </w:r>
      <w:r>
        <w:rPr>
          <w:spacing w:val="-1"/>
          <w:sz w:val="28"/>
        </w:rPr>
        <w:t xml:space="preserve"> </w:t>
      </w:r>
      <w:r>
        <w:rPr>
          <w:sz w:val="28"/>
        </w:rPr>
        <w:t>ожидая,</w:t>
      </w:r>
      <w:r>
        <w:rPr>
          <w:spacing w:val="-1"/>
          <w:sz w:val="28"/>
        </w:rPr>
        <w:t xml:space="preserve"> </w:t>
      </w:r>
      <w:r>
        <w:rPr>
          <w:sz w:val="28"/>
        </w:rPr>
        <w:t>когда замерзнет</w:t>
      </w:r>
      <w:r>
        <w:rPr>
          <w:spacing w:val="-1"/>
          <w:sz w:val="28"/>
        </w:rPr>
        <w:t xml:space="preserve"> </w:t>
      </w:r>
      <w:r>
        <w:rPr>
          <w:sz w:val="28"/>
        </w:rPr>
        <w:t>река. Когда</w:t>
      </w:r>
      <w:r>
        <w:rPr>
          <w:spacing w:val="-1"/>
          <w:sz w:val="28"/>
        </w:rPr>
        <w:t xml:space="preserve"> </w:t>
      </w:r>
      <w:r>
        <w:rPr>
          <w:sz w:val="28"/>
        </w:rPr>
        <w:t>же река замерзла… наши отступили от берега, тогда татары одержимые страхом, побежали, думая, что русские пускают их на другой берег, желая с ними биться…»</w:t>
      </w:r>
    </w:p>
    <w:p w14:paraId="2A34AEBC">
      <w:pPr>
        <w:pStyle w:val="6"/>
        <w:numPr>
          <w:ilvl w:val="0"/>
          <w:numId w:val="6"/>
        </w:numPr>
        <w:tabs>
          <w:tab w:val="left" w:pos="309"/>
        </w:tabs>
        <w:spacing w:before="1" w:after="0" w:line="360" w:lineRule="auto"/>
        <w:ind w:left="2" w:right="141" w:firstLine="0"/>
        <w:jc w:val="both"/>
        <w:rPr>
          <w:sz w:val="28"/>
        </w:rPr>
      </w:pPr>
      <w:r>
        <w:rPr>
          <w:sz w:val="28"/>
        </w:rPr>
        <w:t>«Известно стало, что божиим попущением за грехи наши</w:t>
      </w:r>
      <w:r>
        <w:rPr>
          <w:spacing w:val="-1"/>
          <w:sz w:val="28"/>
        </w:rPr>
        <w:t xml:space="preserve"> </w:t>
      </w:r>
      <w:r>
        <w:rPr>
          <w:sz w:val="28"/>
        </w:rPr>
        <w:t>ордынский князь собрал</w:t>
      </w:r>
      <w:r>
        <w:rPr>
          <w:spacing w:val="-18"/>
          <w:sz w:val="28"/>
        </w:rPr>
        <w:t xml:space="preserve"> </w:t>
      </w:r>
      <w:r>
        <w:rPr>
          <w:sz w:val="28"/>
        </w:rPr>
        <w:t>силу</w:t>
      </w:r>
      <w:r>
        <w:rPr>
          <w:spacing w:val="-14"/>
          <w:sz w:val="28"/>
        </w:rPr>
        <w:t xml:space="preserve"> </w:t>
      </w:r>
      <w:r>
        <w:rPr>
          <w:sz w:val="28"/>
        </w:rPr>
        <w:t>великую</w:t>
      </w:r>
      <w:r>
        <w:rPr>
          <w:spacing w:val="-16"/>
          <w:sz w:val="28"/>
        </w:rPr>
        <w:t xml:space="preserve"> </w:t>
      </w:r>
      <w:r>
        <w:rPr>
          <w:sz w:val="28"/>
        </w:rPr>
        <w:t>…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идет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русскую</w:t>
      </w:r>
      <w:r>
        <w:rPr>
          <w:spacing w:val="-16"/>
          <w:sz w:val="28"/>
        </w:rPr>
        <w:t xml:space="preserve"> </w:t>
      </w:r>
      <w:r>
        <w:rPr>
          <w:sz w:val="28"/>
        </w:rPr>
        <w:t>землю…</w:t>
      </w:r>
      <w:r>
        <w:rPr>
          <w:spacing w:val="-15"/>
          <w:sz w:val="28"/>
        </w:rPr>
        <w:t xml:space="preserve"> </w:t>
      </w:r>
      <w:r>
        <w:rPr>
          <w:sz w:val="28"/>
        </w:rPr>
        <w:t>Святой</w:t>
      </w:r>
      <w:r>
        <w:rPr>
          <w:spacing w:val="-17"/>
          <w:sz w:val="28"/>
        </w:rPr>
        <w:t xml:space="preserve"> </w:t>
      </w:r>
      <w:r>
        <w:rPr>
          <w:sz w:val="28"/>
        </w:rPr>
        <w:t>же,</w:t>
      </w:r>
      <w:r>
        <w:rPr>
          <w:spacing w:val="-15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7"/>
          <w:sz w:val="28"/>
        </w:rPr>
        <w:t xml:space="preserve"> </w:t>
      </w:r>
      <w:r>
        <w:rPr>
          <w:sz w:val="28"/>
        </w:rPr>
        <w:t>услышал об</w:t>
      </w:r>
      <w:r>
        <w:rPr>
          <w:spacing w:val="44"/>
          <w:sz w:val="28"/>
        </w:rPr>
        <w:t xml:space="preserve"> </w:t>
      </w:r>
      <w:r>
        <w:rPr>
          <w:sz w:val="28"/>
        </w:rPr>
        <w:t>этом</w:t>
      </w:r>
      <w:r>
        <w:rPr>
          <w:spacing w:val="43"/>
          <w:sz w:val="28"/>
        </w:rPr>
        <w:t xml:space="preserve"> </w:t>
      </w:r>
      <w:r>
        <w:rPr>
          <w:sz w:val="28"/>
        </w:rPr>
        <w:t>от</w:t>
      </w:r>
      <w:r>
        <w:rPr>
          <w:spacing w:val="45"/>
          <w:sz w:val="28"/>
        </w:rPr>
        <w:t xml:space="preserve"> </w:t>
      </w:r>
      <w:r>
        <w:rPr>
          <w:sz w:val="28"/>
        </w:rPr>
        <w:t>великого</w:t>
      </w:r>
      <w:r>
        <w:rPr>
          <w:spacing w:val="46"/>
          <w:sz w:val="28"/>
        </w:rPr>
        <w:t xml:space="preserve"> </w:t>
      </w:r>
      <w:r>
        <w:rPr>
          <w:sz w:val="28"/>
        </w:rPr>
        <w:t>князя,</w:t>
      </w:r>
      <w:r>
        <w:rPr>
          <w:spacing w:val="43"/>
          <w:sz w:val="28"/>
        </w:rPr>
        <w:t xml:space="preserve"> </w:t>
      </w:r>
      <w:r>
        <w:rPr>
          <w:sz w:val="28"/>
        </w:rPr>
        <w:t>благословил</w:t>
      </w:r>
      <w:r>
        <w:rPr>
          <w:spacing w:val="44"/>
          <w:sz w:val="28"/>
        </w:rPr>
        <w:t xml:space="preserve"> </w:t>
      </w:r>
      <w:r>
        <w:rPr>
          <w:sz w:val="28"/>
        </w:rPr>
        <w:t>его,</w:t>
      </w:r>
      <w:r>
        <w:rPr>
          <w:spacing w:val="45"/>
          <w:sz w:val="28"/>
        </w:rPr>
        <w:t xml:space="preserve"> </w:t>
      </w:r>
      <w:r>
        <w:rPr>
          <w:sz w:val="28"/>
        </w:rPr>
        <w:t>молитвой</w:t>
      </w:r>
      <w:r>
        <w:rPr>
          <w:spacing w:val="46"/>
          <w:sz w:val="28"/>
        </w:rPr>
        <w:t xml:space="preserve"> </w:t>
      </w:r>
      <w:r>
        <w:rPr>
          <w:sz w:val="28"/>
        </w:rPr>
        <w:t>вооружил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pacing w:val="-2"/>
          <w:sz w:val="28"/>
        </w:rPr>
        <w:t>сказал:</w:t>
      </w:r>
    </w:p>
    <w:p w14:paraId="02CD683C">
      <w:pPr>
        <w:tabs>
          <w:tab w:val="left" w:pos="1221"/>
          <w:tab w:val="left" w:pos="1633"/>
          <w:tab w:val="left" w:pos="3353"/>
          <w:tab w:val="left" w:pos="4683"/>
          <w:tab w:val="left" w:pos="4949"/>
          <w:tab w:val="left" w:pos="6444"/>
          <w:tab w:val="left" w:pos="7771"/>
          <w:tab w:val="left" w:pos="8409"/>
          <w:tab w:val="left" w:pos="9121"/>
        </w:tabs>
        <w:spacing w:before="0" w:line="360" w:lineRule="auto"/>
        <w:ind w:left="2" w:right="137" w:firstLine="0"/>
        <w:jc w:val="left"/>
        <w:rPr>
          <w:b/>
          <w:i/>
          <w:sz w:val="28"/>
        </w:rPr>
      </w:pPr>
      <w:r>
        <w:rPr>
          <w:sz w:val="28"/>
        </w:rPr>
        <w:t xml:space="preserve">«Иди против безбожных.. не устрашаясь… обязательно поможет тебе бог». </w:t>
      </w:r>
      <w:r>
        <w:rPr>
          <w:b/>
          <w:spacing w:val="-2"/>
          <w:sz w:val="28"/>
        </w:rPr>
        <w:t>Задание</w:t>
      </w:r>
      <w:r>
        <w:rPr>
          <w:b/>
          <w:sz w:val="28"/>
        </w:rPr>
        <w:tab/>
      </w:r>
      <w:r>
        <w:rPr>
          <w:b/>
          <w:spacing w:val="-6"/>
          <w:sz w:val="28"/>
        </w:rPr>
        <w:t>8.</w:t>
      </w:r>
      <w:r>
        <w:rPr>
          <w:b/>
          <w:sz w:val="28"/>
        </w:rPr>
        <w:tab/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вами</w:t>
      </w:r>
      <w:r>
        <w:rPr>
          <w:sz w:val="28"/>
        </w:rPr>
        <w:tab/>
      </w:r>
      <w:r>
        <w:rPr>
          <w:spacing w:val="-2"/>
          <w:sz w:val="28"/>
        </w:rPr>
        <w:t>портреты</w:t>
      </w:r>
      <w:r>
        <w:rPr>
          <w:sz w:val="28"/>
        </w:rPr>
        <w:tab/>
      </w:r>
      <w:r>
        <w:rPr>
          <w:spacing w:val="-2"/>
          <w:sz w:val="28"/>
        </w:rPr>
        <w:t>выдающихся</w:t>
      </w:r>
      <w:r>
        <w:rPr>
          <w:sz w:val="28"/>
        </w:rPr>
        <w:tab/>
      </w:r>
      <w:r>
        <w:rPr>
          <w:spacing w:val="-2"/>
          <w:sz w:val="28"/>
        </w:rPr>
        <w:t>деятелей.</w:t>
      </w:r>
      <w:r>
        <w:rPr>
          <w:sz w:val="28"/>
        </w:rPr>
        <w:tab/>
      </w:r>
      <w:r>
        <w:rPr>
          <w:spacing w:val="-4"/>
          <w:sz w:val="28"/>
        </w:rPr>
        <w:t>Все</w:t>
      </w:r>
      <w:r>
        <w:rPr>
          <w:sz w:val="28"/>
        </w:rPr>
        <w:tab/>
      </w:r>
      <w:r>
        <w:rPr>
          <w:spacing w:val="-4"/>
          <w:sz w:val="28"/>
        </w:rPr>
        <w:t>они,</w:t>
      </w:r>
      <w:r>
        <w:rPr>
          <w:sz w:val="28"/>
        </w:rPr>
        <w:tab/>
      </w:r>
      <w:r>
        <w:rPr>
          <w:spacing w:val="-6"/>
          <w:sz w:val="28"/>
        </w:rPr>
        <w:t xml:space="preserve">за </w:t>
      </w:r>
      <w:r>
        <w:rPr>
          <w:sz w:val="28"/>
        </w:rPr>
        <w:t>исключением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нижегородцы.</w:t>
      </w:r>
      <w:r>
        <w:rPr>
          <w:sz w:val="28"/>
        </w:rPr>
        <w:tab/>
      </w:r>
      <w:r>
        <w:rPr>
          <w:sz w:val="28"/>
        </w:rPr>
        <w:t>Укажите</w:t>
      </w:r>
      <w:r>
        <w:rPr>
          <w:spacing w:val="40"/>
          <w:sz w:val="28"/>
        </w:rPr>
        <w:t xml:space="preserve"> </w:t>
      </w:r>
      <w:r>
        <w:rPr>
          <w:sz w:val="28"/>
        </w:rPr>
        <w:t>фамилии</w:t>
      </w:r>
      <w:r>
        <w:rPr>
          <w:spacing w:val="40"/>
          <w:sz w:val="28"/>
        </w:rPr>
        <w:t xml:space="preserve"> </w:t>
      </w:r>
      <w:r>
        <w:rPr>
          <w:sz w:val="28"/>
        </w:rPr>
        <w:t>нижегородцев,</w:t>
      </w:r>
      <w:r>
        <w:rPr>
          <w:spacing w:val="4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5"/>
          <w:sz w:val="28"/>
        </w:rPr>
        <w:t xml:space="preserve"> </w:t>
      </w:r>
      <w:r>
        <w:rPr>
          <w:sz w:val="28"/>
        </w:rPr>
        <w:t>номер</w:t>
      </w:r>
      <w:r>
        <w:rPr>
          <w:spacing w:val="-4"/>
          <w:sz w:val="28"/>
        </w:rPr>
        <w:t xml:space="preserve"> </w:t>
      </w:r>
      <w:r>
        <w:rPr>
          <w:sz w:val="28"/>
        </w:rPr>
        <w:t>фотографии,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ним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-2"/>
          <w:sz w:val="28"/>
        </w:rPr>
        <w:t xml:space="preserve"> </w:t>
      </w:r>
      <w:r>
        <w:rPr>
          <w:sz w:val="28"/>
        </w:rPr>
        <w:t>фамилию.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За каждую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правильно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указанную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фамилию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балла.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указание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номера портрета,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относящегося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нижегородцам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балла.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фамилию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 xml:space="preserve">балла. </w:t>
      </w:r>
      <w:r>
        <w:rPr>
          <w:b/>
          <w:i/>
          <w:sz w:val="28"/>
        </w:rPr>
        <w:t>Максимальный балл за задание – 18.</w:t>
      </w:r>
    </w:p>
    <w:p w14:paraId="25030581">
      <w:pPr>
        <w:spacing w:after="0" w:line="360" w:lineRule="auto"/>
        <w:jc w:val="left"/>
        <w:rPr>
          <w:b/>
          <w:i/>
          <w:sz w:val="28"/>
        </w:rPr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2AAB23E8">
      <w:pPr>
        <w:pStyle w:val="4"/>
        <w:tabs>
          <w:tab w:val="left" w:pos="3840"/>
          <w:tab w:val="left" w:pos="6329"/>
        </w:tabs>
        <w:spacing w:before="10"/>
        <w:ind w:left="1081" w:firstLine="0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3695700</wp:posOffset>
            </wp:positionH>
            <wp:positionV relativeFrom="paragraph">
              <wp:posOffset>-2540</wp:posOffset>
            </wp:positionV>
            <wp:extent cx="1171575" cy="1562100"/>
            <wp:effectExtent l="0" t="0" r="0" b="0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rPr>
          <w:spacing w:val="40"/>
        </w:rPr>
        <w:t xml:space="preserve"> </w:t>
      </w:r>
      <w:r>
        <w:rPr>
          <w:spacing w:val="7"/>
        </w:rPr>
        <w:drawing>
          <wp:inline distT="0" distB="0" distL="0" distR="0">
            <wp:extent cx="1121410" cy="155194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55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spacing w:val="-5"/>
        </w:rPr>
        <w:t>2.</w:t>
      </w:r>
      <w:r>
        <w:tab/>
      </w:r>
      <w:r>
        <w:t xml:space="preserve">3. </w:t>
      </w:r>
      <w:r>
        <w:drawing>
          <wp:inline distT="0" distB="0" distL="0" distR="0">
            <wp:extent cx="1085215" cy="1449070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456" cy="144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011A0">
      <w:pPr>
        <w:pStyle w:val="4"/>
        <w:spacing w:before="0"/>
        <w:ind w:left="0" w:firstLine="0"/>
      </w:pPr>
    </w:p>
    <w:p w14:paraId="600BD611">
      <w:pPr>
        <w:pStyle w:val="4"/>
        <w:spacing w:before="0"/>
        <w:ind w:left="0" w:firstLine="0"/>
      </w:pPr>
    </w:p>
    <w:p w14:paraId="4867220D">
      <w:pPr>
        <w:pStyle w:val="4"/>
        <w:ind w:left="0" w:firstLine="0"/>
      </w:pPr>
    </w:p>
    <w:p w14:paraId="4895002E">
      <w:pPr>
        <w:pStyle w:val="6"/>
        <w:numPr>
          <w:ilvl w:val="0"/>
          <w:numId w:val="1"/>
        </w:numPr>
        <w:tabs>
          <w:tab w:val="left" w:pos="1620"/>
          <w:tab w:val="left" w:pos="4630"/>
          <w:tab w:val="left" w:pos="5190"/>
        </w:tabs>
        <w:spacing w:before="0" w:after="0" w:line="240" w:lineRule="auto"/>
        <w:ind w:left="1620" w:right="0" w:hanging="421"/>
        <w:jc w:val="left"/>
        <w:rPr>
          <w:sz w:val="28"/>
        </w:rPr>
      </w:pPr>
      <w:r>
        <w:rPr>
          <w:sz w:val="28"/>
        </w:rPr>
        <w:drawing>
          <wp:inline distT="0" distB="0" distL="0" distR="0">
            <wp:extent cx="1731010" cy="1570355"/>
            <wp:effectExtent l="0" t="0" r="0" b="0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137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pacing w:val="-5"/>
          <w:sz w:val="28"/>
        </w:rPr>
        <w:t>5.</w:t>
      </w:r>
      <w:r>
        <w:rPr>
          <w:sz w:val="28"/>
        </w:rPr>
        <w:tab/>
      </w:r>
      <w:r>
        <w:rPr>
          <w:sz w:val="28"/>
        </w:rPr>
        <w:drawing>
          <wp:inline distT="0" distB="0" distL="0" distR="0">
            <wp:extent cx="1142365" cy="1525905"/>
            <wp:effectExtent l="0" t="0" r="0" b="0"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87" cy="1526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32737">
      <w:pPr>
        <w:pStyle w:val="4"/>
        <w:spacing w:before="0"/>
        <w:ind w:left="0" w:firstLine="0"/>
      </w:pPr>
    </w:p>
    <w:p w14:paraId="1F54125C">
      <w:pPr>
        <w:pStyle w:val="4"/>
        <w:spacing w:before="0"/>
        <w:ind w:left="0" w:firstLine="0"/>
      </w:pPr>
    </w:p>
    <w:p w14:paraId="37EAFA0C">
      <w:pPr>
        <w:pStyle w:val="4"/>
        <w:spacing w:before="159"/>
        <w:ind w:left="0" w:firstLine="0"/>
      </w:pPr>
    </w:p>
    <w:p w14:paraId="26B26100">
      <w:pPr>
        <w:spacing w:before="1" w:line="360" w:lineRule="auto"/>
        <w:ind w:left="2" w:right="139" w:firstLine="0"/>
        <w:jc w:val="both"/>
        <w:rPr>
          <w:b/>
          <w:sz w:val="28"/>
        </w:rPr>
      </w:pPr>
      <w:r>
        <w:rPr>
          <w:b/>
          <w:sz w:val="28"/>
        </w:rPr>
        <w:t xml:space="preserve">Задание 9. </w:t>
      </w:r>
      <w:r>
        <w:rPr>
          <w:sz w:val="28"/>
        </w:rPr>
        <w:t>Обозначьте цифрой 1 последствия великих географических открытий,</w:t>
      </w:r>
      <w:r>
        <w:rPr>
          <w:spacing w:val="-14"/>
          <w:sz w:val="28"/>
        </w:rPr>
        <w:t xml:space="preserve"> </w:t>
      </w:r>
      <w:r>
        <w:rPr>
          <w:sz w:val="28"/>
        </w:rPr>
        <w:t>1</w:t>
      </w:r>
      <w:r>
        <w:rPr>
          <w:spacing w:val="-12"/>
          <w:sz w:val="28"/>
        </w:rPr>
        <w:t xml:space="preserve"> </w:t>
      </w:r>
      <w:r>
        <w:rPr>
          <w:sz w:val="28"/>
        </w:rPr>
        <w:t>-</w:t>
      </w:r>
      <w:r>
        <w:rPr>
          <w:spacing w:val="-12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12"/>
          <w:sz w:val="28"/>
        </w:rPr>
        <w:t xml:space="preserve"> </w:t>
      </w:r>
      <w:r>
        <w:rPr>
          <w:sz w:val="28"/>
        </w:rPr>
        <w:t>(одно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то</w:t>
      </w:r>
      <w:r>
        <w:rPr>
          <w:spacing w:val="-12"/>
          <w:sz w:val="28"/>
        </w:rPr>
        <w:t xml:space="preserve"> </w:t>
      </w:r>
      <w:r>
        <w:rPr>
          <w:sz w:val="28"/>
        </w:rPr>
        <w:t>же</w:t>
      </w:r>
      <w:r>
        <w:rPr>
          <w:spacing w:val="-12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3"/>
          <w:sz w:val="28"/>
        </w:rPr>
        <w:t xml:space="preserve"> </w:t>
      </w:r>
      <w:r>
        <w:rPr>
          <w:sz w:val="28"/>
        </w:rPr>
        <w:t>быть</w:t>
      </w:r>
      <w:r>
        <w:rPr>
          <w:spacing w:val="-14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причиной,</w:t>
      </w:r>
      <w:r>
        <w:rPr>
          <w:spacing w:val="-13"/>
          <w:sz w:val="28"/>
        </w:rPr>
        <w:t xml:space="preserve"> </w:t>
      </w:r>
      <w:r>
        <w:rPr>
          <w:sz w:val="28"/>
        </w:rPr>
        <w:t>так и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следствием).</w:t>
      </w:r>
      <w:r>
        <w:rPr>
          <w:spacing w:val="-17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каждый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правильный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балла.</w:t>
      </w:r>
      <w:r>
        <w:rPr>
          <w:i/>
          <w:spacing w:val="-16"/>
          <w:sz w:val="28"/>
        </w:rPr>
        <w:t xml:space="preserve"> </w:t>
      </w:r>
      <w:r>
        <w:rPr>
          <w:b/>
          <w:sz w:val="28"/>
        </w:rPr>
        <w:t>Максимальный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балл за задание – 16.</w:t>
      </w:r>
    </w:p>
    <w:p w14:paraId="5B93A563">
      <w:pPr>
        <w:pStyle w:val="6"/>
        <w:numPr>
          <w:ilvl w:val="1"/>
          <w:numId w:val="6"/>
        </w:numPr>
        <w:tabs>
          <w:tab w:val="left" w:pos="719"/>
        </w:tabs>
        <w:spacing w:before="0" w:after="0" w:line="240" w:lineRule="auto"/>
        <w:ind w:left="719" w:right="0" w:hanging="358"/>
        <w:jc w:val="both"/>
        <w:rPr>
          <w:sz w:val="28"/>
        </w:rPr>
      </w:pPr>
      <w:r>
        <w:rPr>
          <w:sz w:val="28"/>
        </w:rPr>
        <w:t>демографический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скачок</w:t>
      </w:r>
    </w:p>
    <w:p w14:paraId="5BA8140C">
      <w:pPr>
        <w:pStyle w:val="6"/>
        <w:numPr>
          <w:ilvl w:val="1"/>
          <w:numId w:val="6"/>
        </w:numPr>
        <w:tabs>
          <w:tab w:val="left" w:pos="719"/>
        </w:tabs>
        <w:spacing w:before="163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науки</w:t>
      </w:r>
    </w:p>
    <w:p w14:paraId="2A27B30E">
      <w:pPr>
        <w:pStyle w:val="6"/>
        <w:numPr>
          <w:ilvl w:val="1"/>
          <w:numId w:val="6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резкий</w:t>
      </w:r>
      <w:r>
        <w:rPr>
          <w:spacing w:val="-5"/>
          <w:sz w:val="28"/>
        </w:rPr>
        <w:t xml:space="preserve"> </w:t>
      </w:r>
      <w:r>
        <w:rPr>
          <w:sz w:val="28"/>
        </w:rPr>
        <w:t>рост</w:t>
      </w:r>
      <w:r>
        <w:rPr>
          <w:spacing w:val="-2"/>
          <w:sz w:val="28"/>
        </w:rPr>
        <w:t xml:space="preserve"> </w:t>
      </w:r>
      <w:r>
        <w:rPr>
          <w:sz w:val="28"/>
        </w:rPr>
        <w:t>цен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товары</w:t>
      </w:r>
    </w:p>
    <w:p w14:paraId="7B3E8FF9">
      <w:pPr>
        <w:pStyle w:val="6"/>
        <w:numPr>
          <w:ilvl w:val="1"/>
          <w:numId w:val="6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истощение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месторождений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драгоценных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металлов</w:t>
      </w:r>
    </w:p>
    <w:p w14:paraId="6482E181">
      <w:pPr>
        <w:pStyle w:val="6"/>
        <w:numPr>
          <w:ilvl w:val="1"/>
          <w:numId w:val="6"/>
        </w:numPr>
        <w:tabs>
          <w:tab w:val="left" w:pos="719"/>
        </w:tabs>
        <w:spacing w:before="161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османская</w:t>
      </w:r>
      <w:r>
        <w:rPr>
          <w:spacing w:val="-4"/>
          <w:sz w:val="28"/>
        </w:rPr>
        <w:t xml:space="preserve"> </w:t>
      </w:r>
      <w:r>
        <w:rPr>
          <w:sz w:val="28"/>
        </w:rPr>
        <w:t>агрессия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Европе</w:t>
      </w:r>
    </w:p>
    <w:p w14:paraId="18F87EBE">
      <w:pPr>
        <w:pStyle w:val="6"/>
        <w:numPr>
          <w:ilvl w:val="1"/>
          <w:numId w:val="6"/>
        </w:numPr>
        <w:tabs>
          <w:tab w:val="left" w:pos="719"/>
        </w:tabs>
        <w:spacing w:before="163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уменьшение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роли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дворянства</w:t>
      </w:r>
    </w:p>
    <w:p w14:paraId="1C047453">
      <w:pPr>
        <w:pStyle w:val="6"/>
        <w:numPr>
          <w:ilvl w:val="1"/>
          <w:numId w:val="6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быстрое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североатлантической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торговли</w:t>
      </w:r>
    </w:p>
    <w:p w14:paraId="7F598F6E">
      <w:pPr>
        <w:pStyle w:val="6"/>
        <w:numPr>
          <w:ilvl w:val="1"/>
          <w:numId w:val="6"/>
        </w:numPr>
        <w:tabs>
          <w:tab w:val="left" w:pos="719"/>
        </w:tabs>
        <w:spacing w:before="160" w:after="0" w:line="240" w:lineRule="auto"/>
        <w:ind w:left="719" w:right="0" w:hanging="358"/>
        <w:jc w:val="left"/>
        <w:rPr>
          <w:sz w:val="28"/>
        </w:rPr>
      </w:pPr>
      <w:r>
        <w:rPr>
          <w:sz w:val="28"/>
        </w:rPr>
        <w:t>прогресс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судостроении</w:t>
      </w:r>
    </w:p>
    <w:p w14:paraId="1B65A8D1">
      <w:pPr>
        <w:pStyle w:val="6"/>
        <w:spacing w:after="0" w:line="240" w:lineRule="auto"/>
        <w:jc w:val="left"/>
        <w:rPr>
          <w:sz w:val="28"/>
        </w:rPr>
        <w:sectPr>
          <w:pgSz w:w="11910" w:h="16840"/>
          <w:pgMar w:top="1120" w:right="708" w:bottom="280" w:left="1700" w:header="720" w:footer="720" w:gutter="0"/>
          <w:cols w:space="720" w:num="1"/>
        </w:sectPr>
      </w:pPr>
    </w:p>
    <w:p w14:paraId="60770050">
      <w:pPr>
        <w:spacing w:before="74" w:line="362" w:lineRule="auto"/>
        <w:ind w:left="2" w:right="138" w:firstLine="0"/>
        <w:jc w:val="both"/>
        <w:rPr>
          <w:b/>
          <w:i/>
          <w:sz w:val="28"/>
        </w:rPr>
      </w:pPr>
      <w:r>
        <w:rPr>
          <w:b/>
          <w:sz w:val="28"/>
        </w:rPr>
        <w:t xml:space="preserve">Задание 10. </w:t>
      </w:r>
      <w:r>
        <w:rPr>
          <w:sz w:val="28"/>
        </w:rPr>
        <w:t xml:space="preserve">Вставьте пропуски в текст. </w:t>
      </w:r>
      <w:r>
        <w:rPr>
          <w:i/>
          <w:sz w:val="28"/>
        </w:rPr>
        <w:t xml:space="preserve">За каждый правильный ответ - 2 балла. </w:t>
      </w:r>
      <w:r>
        <w:rPr>
          <w:b/>
          <w:i/>
          <w:sz w:val="28"/>
        </w:rPr>
        <w:t>Максимальный балл за задание – 12.</w:t>
      </w:r>
    </w:p>
    <w:p w14:paraId="2B921CDA">
      <w:pPr>
        <w:pStyle w:val="4"/>
        <w:spacing w:before="0" w:line="317" w:lineRule="exact"/>
        <w:ind w:left="710" w:firstLine="0"/>
        <w:jc w:val="both"/>
        <w:rPr>
          <w:b/>
        </w:rPr>
      </w:pPr>
      <w:r>
        <w:t>В</w:t>
      </w:r>
      <w:r>
        <w:rPr>
          <w:spacing w:val="4"/>
        </w:rPr>
        <w:t xml:space="preserve"> </w:t>
      </w:r>
      <w:r>
        <w:t>то</w:t>
      </w:r>
      <w:r>
        <w:rPr>
          <w:spacing w:val="5"/>
        </w:rPr>
        <w:t xml:space="preserve"> </w:t>
      </w:r>
      <w:r>
        <w:t>время</w:t>
      </w:r>
      <w:r>
        <w:rPr>
          <w:spacing w:val="6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Москве</w:t>
      </w:r>
      <w:r>
        <w:rPr>
          <w:spacing w:val="4"/>
        </w:rPr>
        <w:t xml:space="preserve"> </w:t>
      </w:r>
      <w:r>
        <w:t>упорно</w:t>
      </w:r>
      <w:r>
        <w:rPr>
          <w:spacing w:val="3"/>
        </w:rPr>
        <w:t xml:space="preserve"> </w:t>
      </w:r>
      <w:r>
        <w:t>поползли</w:t>
      </w:r>
      <w:r>
        <w:rPr>
          <w:spacing w:val="3"/>
        </w:rPr>
        <w:t xml:space="preserve"> </w:t>
      </w:r>
      <w:r>
        <w:t>слухи</w:t>
      </w:r>
      <w:r>
        <w:rPr>
          <w:spacing w:val="3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том,</w:t>
      </w:r>
      <w:r>
        <w:rPr>
          <w:spacing w:val="4"/>
        </w:rPr>
        <w:t xml:space="preserve"> </w:t>
      </w:r>
      <w:r>
        <w:t>что</w:t>
      </w:r>
      <w:r>
        <w:rPr>
          <w:spacing w:val="2"/>
        </w:rPr>
        <w:t xml:space="preserve"> </w:t>
      </w:r>
      <w:r>
        <w:t>убиенный</w:t>
      </w:r>
      <w:r>
        <w:rPr>
          <w:spacing w:val="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rPr>
          <w:b/>
          <w:spacing w:val="-5"/>
        </w:rPr>
        <w:t>(1</w:t>
      </w:r>
    </w:p>
    <w:p w14:paraId="160A573D">
      <w:pPr>
        <w:pStyle w:val="4"/>
        <w:spacing w:line="360" w:lineRule="auto"/>
        <w:ind w:left="2" w:right="137" w:firstLine="0"/>
        <w:jc w:val="both"/>
      </w:pPr>
      <w:r>
        <w:rPr>
          <w:b/>
        </w:rPr>
        <w:t xml:space="preserve">- город) </w:t>
      </w:r>
      <w:r>
        <w:t xml:space="preserve">царевич </w:t>
      </w:r>
      <w:r>
        <w:rPr>
          <w:b/>
        </w:rPr>
        <w:t xml:space="preserve">(2-имя) </w:t>
      </w:r>
      <w:r>
        <w:t xml:space="preserve">жив. И действительно, в </w:t>
      </w:r>
      <w:r>
        <w:rPr>
          <w:b/>
        </w:rPr>
        <w:t xml:space="preserve">(3- год) </w:t>
      </w:r>
      <w:r>
        <w:t xml:space="preserve">году в Речи Посполитой объявился «чудом спасшийся» царевич. Большинство исследователей полагают, что это был беглый монах </w:t>
      </w:r>
      <w:r>
        <w:rPr>
          <w:b/>
        </w:rPr>
        <w:t>(4 – имя и фамилия)</w:t>
      </w:r>
      <w:r>
        <w:t>. Молодой</w:t>
      </w:r>
      <w:r>
        <w:rPr>
          <w:spacing w:val="-4"/>
        </w:rPr>
        <w:t xml:space="preserve"> </w:t>
      </w:r>
      <w:r>
        <w:t>авантюрист</w:t>
      </w:r>
      <w:r>
        <w:rPr>
          <w:spacing w:val="-3"/>
        </w:rPr>
        <w:t xml:space="preserve"> </w:t>
      </w:r>
      <w:r>
        <w:t xml:space="preserve">принял </w:t>
      </w:r>
      <w:r>
        <w:rPr>
          <w:b/>
        </w:rPr>
        <w:t>(5</w:t>
      </w:r>
      <w:r>
        <w:rPr>
          <w:b/>
          <w:spacing w:val="-1"/>
        </w:rPr>
        <w:t xml:space="preserve"> </w:t>
      </w:r>
      <w:r>
        <w:rPr>
          <w:b/>
        </w:rPr>
        <w:t>-</w:t>
      </w:r>
      <w:r>
        <w:rPr>
          <w:b/>
          <w:spacing w:val="-2"/>
        </w:rPr>
        <w:t xml:space="preserve"> </w:t>
      </w:r>
      <w:r>
        <w:rPr>
          <w:b/>
        </w:rPr>
        <w:t>религия)</w:t>
      </w:r>
      <w:r>
        <w:rPr>
          <w:b/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поклялся</w:t>
      </w:r>
      <w:r>
        <w:rPr>
          <w:spacing w:val="-4"/>
        </w:rPr>
        <w:t xml:space="preserve"> </w:t>
      </w:r>
      <w:r>
        <w:t>Папе</w:t>
      </w:r>
      <w:r>
        <w:rPr>
          <w:spacing w:val="-3"/>
        </w:rPr>
        <w:t xml:space="preserve"> </w:t>
      </w:r>
      <w:r>
        <w:t>Римскому</w:t>
      </w:r>
      <w:r>
        <w:rPr>
          <w:spacing w:val="-2"/>
        </w:rPr>
        <w:t xml:space="preserve"> </w:t>
      </w:r>
      <w:r>
        <w:t xml:space="preserve">ввести его в России. Также он обещал передать </w:t>
      </w:r>
      <w:r>
        <w:rPr>
          <w:b/>
        </w:rPr>
        <w:t xml:space="preserve">(6-город) </w:t>
      </w:r>
      <w:r>
        <w:t>и Северскую землю польскому королю.</w:t>
      </w:r>
    </w:p>
    <w:p w14:paraId="5D492373">
      <w:pPr>
        <w:pStyle w:val="4"/>
        <w:spacing w:after="0" w:line="360" w:lineRule="auto"/>
        <w:jc w:val="both"/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6EE4EBFE">
      <w:pPr>
        <w:pStyle w:val="4"/>
        <w:spacing w:before="4"/>
        <w:ind w:left="0" w:firstLine="0"/>
        <w:rPr>
          <w:sz w:val="17"/>
        </w:rPr>
      </w:pPr>
    </w:p>
    <w:sectPr>
      <w:pgSz w:w="11910" w:h="16840"/>
      <w:pgMar w:top="1920" w:right="708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)"/>
      <w:lvlJc w:val="left"/>
      <w:pPr>
        <w:ind w:left="307" w:hanging="30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lowerLetter"/>
      <w:lvlText w:val="%2)"/>
      <w:lvlJc w:val="left"/>
      <w:pPr>
        <w:ind w:left="297" w:hanging="29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1"/>
      <w:numFmt w:val="decimal"/>
      <w:lvlText w:val="%3)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3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-1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-25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-49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-74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-984" w:hanging="36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72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81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91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11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20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303" w:hanging="36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10" w:hanging="708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710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5" w:hanging="42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3" w:hanging="42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1" w:hanging="42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09" w:hanging="42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87" w:hanging="42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64" w:hanging="42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42" w:hanging="425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)"/>
      <w:lvlJc w:val="left"/>
      <w:pPr>
        <w:ind w:left="2" w:hanging="284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9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64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21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7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547" w:hanging="360"/>
      </w:pPr>
      <w:rPr>
        <w:rFonts w:hint="default"/>
        <w:lang w:val="ru-RU" w:eastAsia="en-US" w:bidi="ar-SA"/>
      </w:rPr>
    </w:lvl>
  </w:abstractNum>
  <w:abstractNum w:abstractNumId="5">
    <w:nsid w:val="59ADCABA"/>
    <w:multiLevelType w:val="multilevel"/>
    <w:tmpl w:val="59ADCABA"/>
    <w:lvl w:ilvl="0" w:tentative="0">
      <w:start w:val="0"/>
      <w:numFmt w:val="bullet"/>
      <w:lvlText w:val="-"/>
      <w:lvlJc w:val="left"/>
      <w:pPr>
        <w:ind w:left="165" w:hanging="164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9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64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21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7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547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421665E"/>
    <w:rsid w:val="17A810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161"/>
      <w:ind w:left="719" w:hanging="358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61"/>
      <w:ind w:left="719" w:hanging="358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2025-09-12T11:37:00Z</dcterms:created>
  <dc:creator>User</dc:creator>
  <cp:lastModifiedBy>User</cp:lastModifiedBy>
  <dcterms:modified xsi:type="dcterms:W3CDTF">2025-09-12T11:53:31Z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ACC72F97055A43F3BA6C382758750D66_13</vt:lpwstr>
  </property>
</Properties>
</file>